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DA5363" w14:textId="05C1AB0D" w:rsidR="00F576A7" w:rsidRDefault="00F576A7"/>
    <w:p w14:paraId="42BDB9A9" w14:textId="77777777" w:rsidR="00F576A7" w:rsidRDefault="00947759">
      <w:pPr>
        <w:tabs>
          <w:tab w:val="left" w:pos="8190"/>
        </w:tabs>
      </w:pPr>
      <w:r>
        <w:tab/>
      </w:r>
      <w:r>
        <w:tab/>
      </w:r>
    </w:p>
    <w:p w14:paraId="038857D3" w14:textId="77777777" w:rsidR="00F576A7" w:rsidRDefault="00F576A7"/>
    <w:p w14:paraId="209DDB72" w14:textId="77777777" w:rsidR="00F576A7" w:rsidRDefault="00F576A7"/>
    <w:p w14:paraId="62F87B2E" w14:textId="77777777" w:rsidR="00F576A7" w:rsidRDefault="00F576A7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33"/>
      </w:tblGrid>
      <w:tr w:rsidR="00F576A7" w14:paraId="4E5DB564" w14:textId="77777777">
        <w:trPr>
          <w:trHeight w:val="146"/>
          <w:jc w:val="center"/>
        </w:trPr>
        <w:tc>
          <w:tcPr>
            <w:tcW w:w="983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19A7A96" w14:textId="77777777" w:rsidR="00F576A7" w:rsidRDefault="00F576A7">
            <w:pPr>
              <w:rPr>
                <w:b/>
                <w:snapToGrid w:val="0"/>
                <w:color w:val="000000"/>
                <w:lang w:val="es-ES" w:eastAsia="es-ES"/>
              </w:rPr>
            </w:pPr>
          </w:p>
        </w:tc>
      </w:tr>
      <w:tr w:rsidR="00F576A7" w14:paraId="58DD0AA2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C04A28E" w14:textId="273A2241" w:rsidR="00F576A7" w:rsidRDefault="00F576A7">
            <w:pPr>
              <w:jc w:val="center"/>
              <w:rPr>
                <w:b/>
                <w:snapToGrid w:val="0"/>
                <w:color w:val="000000"/>
                <w:sz w:val="40"/>
                <w:lang w:val="pt-BR"/>
              </w:rPr>
            </w:pPr>
          </w:p>
        </w:tc>
      </w:tr>
      <w:tr w:rsidR="00F576A7" w14:paraId="6A242600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32EDDC2B" w14:textId="7C40DD25" w:rsidR="00F576A7" w:rsidRDefault="00F576A7">
            <w:pPr>
              <w:jc w:val="center"/>
              <w:rPr>
                <w:b/>
                <w:snapToGrid w:val="0"/>
                <w:color w:val="000000"/>
                <w:sz w:val="32"/>
                <w:lang w:val="es-ES"/>
              </w:rPr>
            </w:pPr>
          </w:p>
        </w:tc>
      </w:tr>
      <w:tr w:rsidR="00F576A7" w14:paraId="3A29D600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07D2B9AD" w14:textId="77777777" w:rsidR="00F576A7" w:rsidRDefault="00F576A7">
            <w:pPr>
              <w:jc w:val="center"/>
              <w:rPr>
                <w:b/>
                <w:snapToGrid w:val="0"/>
                <w:color w:val="000000"/>
                <w:lang w:val="es-ES"/>
              </w:rPr>
            </w:pPr>
          </w:p>
        </w:tc>
      </w:tr>
      <w:tr w:rsidR="00F576A7" w14:paraId="7CBF1031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20381A8" w14:textId="77777777" w:rsidR="00F576A7" w:rsidRDefault="00947759">
            <w:pPr>
              <w:jc w:val="center"/>
              <w:rPr>
                <w:b/>
                <w:sz w:val="40"/>
                <w:lang w:val="es-ES"/>
              </w:rPr>
            </w:pPr>
            <w:r>
              <w:rPr>
                <w:b/>
                <w:sz w:val="40"/>
                <w:lang w:val="es-ES"/>
              </w:rPr>
              <w:t>ANEXO 2: INFORMACIÓN TÉCNICA ADICIONAL</w:t>
            </w:r>
          </w:p>
          <w:p w14:paraId="0B920B10" w14:textId="1BA0CDC3" w:rsidR="00F576A7" w:rsidRDefault="00947759">
            <w:pPr>
              <w:jc w:val="center"/>
              <w:rPr>
                <w:b/>
                <w:snapToGrid w:val="0"/>
                <w:color w:val="000000"/>
                <w:sz w:val="40"/>
                <w:lang w:val="es-ES"/>
              </w:rPr>
            </w:pPr>
            <w:r>
              <w:rPr>
                <w:b/>
                <w:snapToGrid w:val="0"/>
                <w:color w:val="000000"/>
                <w:sz w:val="40"/>
                <w:lang w:val="es-ES"/>
              </w:rPr>
              <w:t>(E-PC</w:t>
            </w:r>
            <w:r w:rsidR="007042E9">
              <w:rPr>
                <w:b/>
                <w:snapToGrid w:val="0"/>
                <w:color w:val="000000"/>
                <w:sz w:val="40"/>
                <w:lang w:val="es-ES"/>
              </w:rPr>
              <w:t>M</w:t>
            </w:r>
            <w:r>
              <w:rPr>
                <w:b/>
                <w:snapToGrid w:val="0"/>
                <w:color w:val="000000"/>
                <w:sz w:val="40"/>
                <w:lang w:val="es-ES"/>
              </w:rPr>
              <w:t>-009)</w:t>
            </w:r>
          </w:p>
        </w:tc>
      </w:tr>
      <w:tr w:rsidR="00F576A7" w14:paraId="684E94EE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48DD2E86" w14:textId="77777777" w:rsidR="00F576A7" w:rsidRDefault="00F576A7">
            <w:pPr>
              <w:jc w:val="center"/>
              <w:rPr>
                <w:b/>
                <w:snapToGrid w:val="0"/>
                <w:color w:val="000000"/>
                <w:sz w:val="28"/>
                <w:highlight w:val="yellow"/>
                <w:lang w:val="es-ES"/>
              </w:rPr>
            </w:pPr>
          </w:p>
        </w:tc>
      </w:tr>
      <w:tr w:rsidR="00F576A7" w14:paraId="0A0EE10C" w14:textId="77777777">
        <w:trPr>
          <w:trHeight w:val="44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B46EE4" w14:textId="77777777" w:rsidR="00F576A7" w:rsidRDefault="00F576A7">
            <w:pPr>
              <w:rPr>
                <w:b/>
                <w:snapToGrid w:val="0"/>
                <w:color w:val="000000"/>
                <w:lang w:val="es-ES"/>
              </w:rPr>
            </w:pPr>
          </w:p>
        </w:tc>
      </w:tr>
    </w:tbl>
    <w:p w14:paraId="77DC3005" w14:textId="77777777" w:rsidR="00F576A7" w:rsidRDefault="00F576A7"/>
    <w:p w14:paraId="552B2587" w14:textId="77777777" w:rsidR="00F576A7" w:rsidRDefault="00F576A7"/>
    <w:p w14:paraId="734B93AA" w14:textId="77777777" w:rsidR="00F576A7" w:rsidRDefault="00F576A7"/>
    <w:p w14:paraId="356CE8FA" w14:textId="77777777" w:rsidR="00F576A7" w:rsidRDefault="00F576A7"/>
    <w:p w14:paraId="2E32A15A" w14:textId="77777777" w:rsidR="00F576A7" w:rsidRDefault="00947759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FF4050" wp14:editId="24531302">
                <wp:simplePos x="0" y="0"/>
                <wp:positionH relativeFrom="column">
                  <wp:posOffset>2758440</wp:posOffset>
                </wp:positionH>
                <wp:positionV relativeFrom="paragraph">
                  <wp:posOffset>83820</wp:posOffset>
                </wp:positionV>
                <wp:extent cx="3495675" cy="609600"/>
                <wp:effectExtent l="10795" t="10795" r="8255" b="825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648A0C6F" w14:textId="77777777" w:rsidR="00947759" w:rsidRDefault="00947759">
                            <w:pPr>
                              <w:ind w:firstLine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REV: B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  <w:t>21-01-2022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DFF405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7.2pt;margin-top:6.6pt;width:275.25pt;height:4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" strokeweight=".5pt">
                <v:textbox inset="0,0,0,0">
                  <w:txbxContent>
                    <w:p w14:paraId="648A0C6F" w14:textId="77777777" w:rsidR="00947759" w:rsidRDefault="00947759">
                      <w:pPr>
                        <w:ind w:firstLine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REV: B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  <w:t>21-01-2022</w:t>
                      </w:r>
                    </w:p>
                  </w:txbxContent>
                </v:textbox>
              </v:shape>
            </w:pict>
          </mc:Fallback>
        </mc:AlternateContent>
      </w:r>
    </w:p>
    <w:p w14:paraId="6764CE10" w14:textId="77777777" w:rsidR="00F576A7" w:rsidRDefault="00F576A7"/>
    <w:p w14:paraId="214229E2" w14:textId="77777777" w:rsidR="00F576A7" w:rsidRDefault="00F576A7"/>
    <w:p w14:paraId="024D966D" w14:textId="77777777" w:rsidR="00F576A7" w:rsidRDefault="00F576A7"/>
    <w:p w14:paraId="75908679" w14:textId="77777777" w:rsidR="00F576A7" w:rsidRDefault="00F576A7"/>
    <w:tbl>
      <w:tblPr>
        <w:tblW w:w="10011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7"/>
        <w:gridCol w:w="1258"/>
        <w:gridCol w:w="3771"/>
        <w:gridCol w:w="1276"/>
        <w:gridCol w:w="1248"/>
        <w:gridCol w:w="7"/>
        <w:gridCol w:w="1580"/>
        <w:gridCol w:w="14"/>
      </w:tblGrid>
      <w:tr w:rsidR="00F576A7" w14:paraId="6F8AF681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483B69C" w14:textId="77777777" w:rsidR="00F576A7" w:rsidRDefault="00F576A7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C0169BF" w14:textId="77777777" w:rsidR="00F576A7" w:rsidRDefault="00F576A7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D428D85" w14:textId="77777777" w:rsidR="00F576A7" w:rsidRDefault="00F576A7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D3BE594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DE35CCC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66BC5AB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0668D890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11F9458" w14:textId="77777777" w:rsidR="00F576A7" w:rsidRDefault="00F576A7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38AD9F1" w14:textId="77777777" w:rsidR="00F576A7" w:rsidRDefault="00F576A7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0D7FAEC" w14:textId="77777777" w:rsidR="00F576A7" w:rsidRDefault="00F576A7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8C1F9B0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494B97D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89CE77A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22C2901F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F48CA59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687C7D2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2099722" w14:textId="77777777" w:rsidR="00F576A7" w:rsidRDefault="00F576A7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4F7D703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3003188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9790506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096A82BE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D1FC00B" w14:textId="27B955D5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617241C" w14:textId="1BE7D3E9" w:rsidR="00F576A7" w:rsidRDefault="00F576A7">
            <w:pPr>
              <w:spacing w:before="20"/>
              <w:ind w:left="0" w:firstLine="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0D13644" w14:textId="41C77532" w:rsidR="00F576A7" w:rsidRDefault="00F576A7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51B9E5B" w14:textId="5666D35D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F96BFC1" w14:textId="142479F1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5473FE2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62381403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6266AFE" w14:textId="1DC9FED8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AE3866A" w14:textId="7AE0D14A" w:rsidR="00F576A7" w:rsidRDefault="00F576A7">
            <w:pPr>
              <w:spacing w:before="20"/>
              <w:jc w:val="center"/>
              <w:rPr>
                <w:snapToGrid w:val="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5A858D1" w14:textId="26D2AA6D" w:rsidR="00F576A7" w:rsidRDefault="00F576A7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6640844" w14:textId="0ACAF2D6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69DF757" w14:textId="0C1E8B19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52687E3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6A812920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C649D5F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proofErr w:type="spellStart"/>
            <w:r>
              <w:rPr>
                <w:b/>
                <w:snapToGrid w:val="0"/>
                <w:color w:val="000000"/>
                <w:sz w:val="16"/>
                <w:lang w:eastAsia="es-ES"/>
              </w:rPr>
              <w:t>Nº</w:t>
            </w:r>
            <w:proofErr w:type="spellEnd"/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AF5F6AA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</w:t>
            </w: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904B798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MODIFICACIONES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50401E9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POR</w:t>
            </w: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5CA0A41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REV</w:t>
            </w: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2F84BCF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APROBADO</w:t>
            </w:r>
          </w:p>
        </w:tc>
      </w:tr>
      <w:tr w:rsidR="00F576A7" w14:paraId="0725344F" w14:textId="77777777">
        <w:trPr>
          <w:cantSplit/>
          <w:jc w:val="center"/>
        </w:trPr>
        <w:tc>
          <w:tcPr>
            <w:tcW w:w="85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13A429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Preparó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8DBC8C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6C86FFE1" w14:textId="77777777" w:rsidR="00F576A7" w:rsidRDefault="00F576A7">
            <w:pPr>
              <w:spacing w:before="20" w:after="20"/>
              <w:jc w:val="center"/>
              <w:rPr>
                <w:sz w:val="32"/>
                <w:szCs w:val="32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12133D59" w14:textId="77777777" w:rsidR="00F576A7" w:rsidRDefault="00947759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FECHA:</w:t>
            </w:r>
          </w:p>
        </w:tc>
      </w:tr>
      <w:tr w:rsidR="00F576A7" w14:paraId="0BCB3CC6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547E49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Revisó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97D8A36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02C35B2" w14:textId="77777777" w:rsidR="00F576A7" w:rsidRDefault="00F576A7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1B14E614" w14:textId="77777777" w:rsidR="00F576A7" w:rsidRDefault="00947759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sz w:val="16"/>
                <w:lang w:eastAsia="es-ES"/>
              </w:rPr>
              <w:t>21-01-2022</w:t>
            </w:r>
          </w:p>
        </w:tc>
      </w:tr>
      <w:tr w:rsidR="00F576A7" w14:paraId="4E0A9303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E7318E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Escribió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664BBD9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1875490" w14:textId="77777777" w:rsidR="00F576A7" w:rsidRDefault="00F576A7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FC40541" w14:textId="77777777" w:rsidR="00F576A7" w:rsidRDefault="00947759">
            <w:pPr>
              <w:spacing w:before="20" w:after="20"/>
              <w:rPr>
                <w:b/>
                <w:snapToGrid w:val="0"/>
                <w:color w:val="000000"/>
                <w:lang w:eastAsia="es-ES"/>
              </w:rPr>
            </w:pPr>
            <w:r>
              <w:rPr>
                <w:b/>
                <w:snapToGrid w:val="0"/>
                <w:color w:val="000000"/>
                <w:lang w:eastAsia="es-ES"/>
              </w:rPr>
              <w:t>HOJA 1 DE 5</w:t>
            </w:r>
          </w:p>
        </w:tc>
      </w:tr>
      <w:tr w:rsidR="00F576A7" w14:paraId="5E11229F" w14:textId="77777777">
        <w:trPr>
          <w:cantSplit/>
          <w:trHeight w:val="376"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6B6B26F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Aprobó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E805B9" w14:textId="77777777" w:rsidR="00F576A7" w:rsidRDefault="00F576A7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53042EE" w14:textId="77777777" w:rsidR="00F576A7" w:rsidRDefault="00F576A7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7846B31" w14:textId="77777777" w:rsidR="00F576A7" w:rsidRDefault="00F576A7">
            <w:pPr>
              <w:spacing w:before="20" w:after="20"/>
              <w:jc w:val="center"/>
              <w:rPr>
                <w:b/>
                <w:snapToGrid w:val="0"/>
                <w:color w:val="000000"/>
                <w:lang w:eastAsia="es-ES"/>
              </w:rPr>
            </w:pPr>
          </w:p>
        </w:tc>
      </w:tr>
    </w:tbl>
    <w:p w14:paraId="526A1636" w14:textId="77777777" w:rsidR="00F576A7" w:rsidRDefault="00F576A7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4AE2F766" w14:textId="77777777" w:rsidR="00F576A7" w:rsidRDefault="00F576A7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0039DF79" w14:textId="1E27A08C" w:rsidR="00F576A7" w:rsidRDefault="00947759">
      <w:pPr>
        <w:pStyle w:val="Ttulo2"/>
        <w:numPr>
          <w:ilvl w:val="0"/>
          <w:numId w:val="24"/>
        </w:numPr>
        <w:tabs>
          <w:tab w:val="left" w:pos="395"/>
          <w:tab w:val="left" w:pos="643"/>
        </w:tabs>
        <w:ind w:left="643" w:hanging="360"/>
        <w:rPr>
          <w:rFonts w:ascii="Arial" w:hAnsi="Arial" w:cs="Arial"/>
          <w:sz w:val="32"/>
          <w:szCs w:val="32"/>
        </w:rPr>
      </w:pPr>
      <w:bookmarkStart w:id="0" w:name="_Toc500750515"/>
      <w:bookmarkStart w:id="1" w:name="_Toc81317170"/>
      <w:bookmarkStart w:id="2" w:name="_Toc499050813"/>
      <w:bookmarkStart w:id="3" w:name="_Toc82014455"/>
      <w:bookmarkStart w:id="4" w:name="_Toc183424251"/>
      <w:r>
        <w:rPr>
          <w:rFonts w:ascii="Arial" w:hAnsi="Arial" w:cs="Arial"/>
          <w:sz w:val="32"/>
          <w:szCs w:val="32"/>
        </w:rPr>
        <w:t>INFORMACION ADICIONAL DE</w:t>
      </w:r>
      <w:r>
        <w:rPr>
          <w:rFonts w:ascii="Arial" w:hAnsi="Arial" w:cs="Arial"/>
          <w:spacing w:val="-1"/>
          <w:sz w:val="32"/>
          <w:szCs w:val="32"/>
        </w:rPr>
        <w:t xml:space="preserve"> </w:t>
      </w:r>
      <w:r w:rsidR="001D2E64">
        <w:rPr>
          <w:rFonts w:ascii="Arial" w:hAnsi="Arial" w:cs="Arial"/>
          <w:sz w:val="32"/>
          <w:szCs w:val="32"/>
        </w:rPr>
        <w:t>GR</w:t>
      </w:r>
      <w:r w:rsidR="00AF0483">
        <w:rPr>
          <w:rFonts w:ascii="Arial" w:hAnsi="Arial" w:cs="Arial"/>
          <w:sz w:val="32"/>
          <w:szCs w:val="32"/>
        </w:rPr>
        <w:t>UPO SAESA</w:t>
      </w:r>
    </w:p>
    <w:p w14:paraId="473EC926" w14:textId="77777777" w:rsidR="00F576A7" w:rsidRDefault="00947759">
      <w:pPr>
        <w:spacing w:before="118"/>
        <w:ind w:left="992"/>
        <w:rPr>
          <w:b/>
        </w:rPr>
      </w:pPr>
      <w:r>
        <w:rPr>
          <w:b/>
          <w:sz w:val="22"/>
          <w:u w:val="thick"/>
        </w:rPr>
        <w:t>Los relés de protecciones deberán considerar funciones de control, que a continuación se</w:t>
      </w:r>
      <w:r>
        <w:rPr>
          <w:b/>
          <w:sz w:val="22"/>
        </w:rPr>
        <w:t xml:space="preserve"> </w:t>
      </w:r>
      <w:r>
        <w:rPr>
          <w:b/>
          <w:sz w:val="22"/>
          <w:u w:val="thick"/>
        </w:rPr>
        <w:t>indican:</w:t>
      </w:r>
    </w:p>
    <w:p w14:paraId="4EB78661" w14:textId="77777777" w:rsidR="00F576A7" w:rsidRDefault="00F576A7">
      <w:pPr>
        <w:pStyle w:val="Textoindependiente"/>
        <w:rPr>
          <w:b/>
        </w:rPr>
      </w:pPr>
    </w:p>
    <w:p w14:paraId="71AB1BB7" w14:textId="77777777" w:rsidR="00F576A7" w:rsidRDefault="00F576A7">
      <w:pPr>
        <w:pStyle w:val="Textoindependiente"/>
        <w:spacing w:before="8"/>
        <w:rPr>
          <w:b/>
        </w:rPr>
      </w:pPr>
    </w:p>
    <w:p w14:paraId="4C532B93" w14:textId="77777777" w:rsidR="00F576A7" w:rsidRDefault="00947759">
      <w:pPr>
        <w:pStyle w:val="Prrafodelista"/>
        <w:widowControl w:val="0"/>
        <w:numPr>
          <w:ilvl w:val="1"/>
          <w:numId w:val="24"/>
        </w:numPr>
        <w:tabs>
          <w:tab w:val="left" w:pos="1194"/>
        </w:tabs>
        <w:autoSpaceDE w:val="0"/>
        <w:autoSpaceDN w:val="0"/>
        <w:spacing w:line="240" w:lineRule="auto"/>
      </w:pPr>
      <w:r>
        <w:rPr>
          <w:sz w:val="22"/>
        </w:rPr>
        <w:t>General</w:t>
      </w:r>
    </w:p>
    <w:p w14:paraId="2DBB760D" w14:textId="0DEE9D97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4"/>
        </w:tabs>
        <w:autoSpaceDE w:val="0"/>
        <w:autoSpaceDN w:val="0"/>
        <w:spacing w:before="124" w:line="237" w:lineRule="auto"/>
        <w:ind w:left="833" w:right="113"/>
      </w:pPr>
      <w:r>
        <w:rPr>
          <w:sz w:val="22"/>
        </w:rPr>
        <w:t>Los relés deben incorporar funciones de Bloqueos de Zonas, estas deben ser a través de una entrada del Relé, a través de botones de funciones o a través de comandos de SCADA.</w:t>
      </w:r>
    </w:p>
    <w:p w14:paraId="0BACADCA" w14:textId="7A26C9A5" w:rsidR="00F576A7" w:rsidRDefault="00F523B4">
      <w:pPr>
        <w:pStyle w:val="Prrafodelista"/>
        <w:widowControl w:val="0"/>
        <w:numPr>
          <w:ilvl w:val="0"/>
          <w:numId w:val="25"/>
        </w:numPr>
        <w:tabs>
          <w:tab w:val="left" w:pos="834"/>
        </w:tabs>
        <w:autoSpaceDE w:val="0"/>
        <w:autoSpaceDN w:val="0"/>
        <w:spacing w:before="121" w:line="240" w:lineRule="auto"/>
        <w:ind w:left="833" w:right="109"/>
      </w:pPr>
      <w:r>
        <w:rPr>
          <w:sz w:val="22"/>
        </w:rPr>
        <w:t>La comunicación de la Unidades de Bahía o Unidades periféricas con la Unidad Central debe ser a través de Fibra Óptica dedicada.</w:t>
      </w:r>
    </w:p>
    <w:p w14:paraId="7A93C26C" w14:textId="41B96832" w:rsidR="00F576A7" w:rsidRDefault="00F523B4">
      <w:pPr>
        <w:pStyle w:val="Prrafodelista"/>
        <w:widowControl w:val="0"/>
        <w:numPr>
          <w:ilvl w:val="0"/>
          <w:numId w:val="25"/>
        </w:numPr>
        <w:tabs>
          <w:tab w:val="left" w:pos="834"/>
        </w:tabs>
        <w:autoSpaceDE w:val="0"/>
        <w:autoSpaceDN w:val="0"/>
        <w:spacing w:before="118" w:line="240" w:lineRule="auto"/>
        <w:ind w:right="109"/>
      </w:pPr>
      <w:r>
        <w:rPr>
          <w:sz w:val="22"/>
        </w:rPr>
        <w:t>Las Unidad Central debe permitir crear zonas de protección asignada cada zona por la posición del desconectador de barra y estas zonas deben ser dinámicas, ya que la misma debe ajustarse dependiendo de la topología y el sistema de operaciones de</w:t>
      </w:r>
      <w:r w:rsidR="00AF0483">
        <w:rPr>
          <w:sz w:val="22"/>
        </w:rPr>
        <w:t xml:space="preserve">l Grupo </w:t>
      </w:r>
      <w:proofErr w:type="spellStart"/>
      <w:r w:rsidR="00AF0483">
        <w:rPr>
          <w:sz w:val="22"/>
        </w:rPr>
        <w:t>Saesa</w:t>
      </w:r>
      <w:proofErr w:type="spellEnd"/>
      <w:r>
        <w:rPr>
          <w:sz w:val="22"/>
        </w:rPr>
        <w:t xml:space="preserve">. </w:t>
      </w:r>
    </w:p>
    <w:p w14:paraId="584E8921" w14:textId="77777777" w:rsidR="00F576A7" w:rsidRDefault="00F576A7">
      <w:pPr>
        <w:pStyle w:val="Textoindependiente"/>
        <w:rPr>
          <w:sz w:val="24"/>
        </w:rPr>
      </w:pPr>
    </w:p>
    <w:p w14:paraId="57EFAB20" w14:textId="77777777" w:rsidR="00F576A7" w:rsidRDefault="00947759">
      <w:pPr>
        <w:pStyle w:val="Prrafodelista"/>
        <w:widowControl w:val="0"/>
        <w:numPr>
          <w:ilvl w:val="1"/>
          <w:numId w:val="24"/>
        </w:numPr>
        <w:tabs>
          <w:tab w:val="left" w:pos="1195"/>
        </w:tabs>
        <w:autoSpaceDE w:val="0"/>
        <w:autoSpaceDN w:val="0"/>
        <w:spacing w:before="216" w:line="240" w:lineRule="auto"/>
        <w:ind w:left="1194" w:hanging="722"/>
      </w:pPr>
      <w:r>
        <w:rPr>
          <w:sz w:val="22"/>
        </w:rPr>
        <w:t>Señales de Control y</w:t>
      </w:r>
      <w:r>
        <w:rPr>
          <w:spacing w:val="-3"/>
          <w:sz w:val="22"/>
        </w:rPr>
        <w:t xml:space="preserve"> </w:t>
      </w:r>
      <w:r>
        <w:rPr>
          <w:sz w:val="22"/>
        </w:rPr>
        <w:t>Protección</w:t>
      </w:r>
    </w:p>
    <w:p w14:paraId="2084D94C" w14:textId="77777777" w:rsidR="00F576A7" w:rsidRDefault="00F576A7">
      <w:pPr>
        <w:pStyle w:val="Textoindependiente"/>
        <w:rPr>
          <w:sz w:val="24"/>
        </w:rPr>
      </w:pPr>
    </w:p>
    <w:p w14:paraId="2390F6F4" w14:textId="77777777" w:rsidR="00F576A7" w:rsidRDefault="00F576A7">
      <w:pPr>
        <w:pStyle w:val="Textoindependiente"/>
        <w:spacing w:before="10"/>
        <w:rPr>
          <w:sz w:val="18"/>
        </w:rPr>
      </w:pPr>
    </w:p>
    <w:p w14:paraId="0B5EA6EA" w14:textId="77777777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de Distancia: </w:t>
      </w:r>
      <w:r>
        <w:rPr>
          <w:b/>
          <w:sz w:val="22"/>
          <w:u w:val="thick"/>
        </w:rPr>
        <w:t>No se requieren funciones de</w:t>
      </w:r>
      <w:r>
        <w:rPr>
          <w:b/>
          <w:spacing w:val="-2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4936224B" w14:textId="77777777" w:rsidR="00F576A7" w:rsidRDefault="00F576A7">
      <w:pPr>
        <w:pStyle w:val="Textoindependiente"/>
        <w:rPr>
          <w:b/>
        </w:rPr>
      </w:pPr>
    </w:p>
    <w:p w14:paraId="3CCE756E" w14:textId="77777777" w:rsidR="00F576A7" w:rsidRDefault="00F576A7">
      <w:pPr>
        <w:pStyle w:val="Textoindependiente"/>
        <w:spacing w:before="8"/>
        <w:rPr>
          <w:b/>
        </w:rPr>
      </w:pPr>
    </w:p>
    <w:p w14:paraId="577BE329" w14:textId="474345C1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Diferencial de Transformadores: </w:t>
      </w:r>
      <w:r>
        <w:rPr>
          <w:b/>
          <w:sz w:val="22"/>
          <w:u w:val="thick"/>
        </w:rPr>
        <w:t>No se requieren funciones de</w:t>
      </w:r>
      <w:r>
        <w:rPr>
          <w:b/>
          <w:spacing w:val="-9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46C692CE" w14:textId="5355B4AB" w:rsidR="00F576A7" w:rsidRDefault="00947759">
      <w:pPr>
        <w:pStyle w:val="Textoindependiente"/>
        <w:spacing w:before="117"/>
        <w:ind w:left="1246"/>
      </w:pPr>
      <w:r>
        <w:t>Señales de Protección: Entadas /Salidas: 6 entradas / 7 salidas.</w:t>
      </w:r>
    </w:p>
    <w:p w14:paraId="4AFACCCA" w14:textId="77777777" w:rsidR="00F576A7" w:rsidRDefault="00F576A7">
      <w:pPr>
        <w:pStyle w:val="Textoindependiente"/>
        <w:rPr>
          <w:sz w:val="24"/>
        </w:rPr>
      </w:pPr>
    </w:p>
    <w:p w14:paraId="128F4710" w14:textId="77777777" w:rsidR="00F576A7" w:rsidRDefault="00F576A7">
      <w:pPr>
        <w:pStyle w:val="Textoindependiente"/>
        <w:rPr>
          <w:sz w:val="19"/>
        </w:rPr>
      </w:pPr>
    </w:p>
    <w:p w14:paraId="1DA5F6F3" w14:textId="79BB7E67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1"/>
          <w:tab w:val="left" w:pos="832"/>
        </w:tabs>
        <w:autoSpaceDE w:val="0"/>
        <w:autoSpaceDN w:val="0"/>
        <w:spacing w:line="240" w:lineRule="auto"/>
        <w:ind w:left="831" w:hanging="361"/>
        <w:jc w:val="left"/>
      </w:pPr>
      <w:r>
        <w:rPr>
          <w:sz w:val="22"/>
        </w:rPr>
        <w:t>Protección Diferencial de Barra Centralizada</w:t>
      </w:r>
    </w:p>
    <w:bookmarkEnd w:id="0"/>
    <w:bookmarkEnd w:id="1"/>
    <w:bookmarkEnd w:id="2"/>
    <w:bookmarkEnd w:id="3"/>
    <w:bookmarkEnd w:id="4"/>
    <w:p w14:paraId="02FF7C5B" w14:textId="77777777" w:rsidR="00F576A7" w:rsidRDefault="00947759">
      <w:pPr>
        <w:pStyle w:val="Prrafodelista"/>
        <w:widowControl w:val="0"/>
        <w:numPr>
          <w:ilvl w:val="2"/>
          <w:numId w:val="24"/>
        </w:numPr>
        <w:tabs>
          <w:tab w:val="left" w:pos="1431"/>
        </w:tabs>
        <w:autoSpaceDE w:val="0"/>
        <w:autoSpaceDN w:val="0"/>
        <w:spacing w:before="192" w:line="240" w:lineRule="auto"/>
        <w:ind w:hanging="185"/>
      </w:pPr>
      <w:r>
        <w:rPr>
          <w:sz w:val="22"/>
        </w:rPr>
        <w:t>Unidad Centralizada Barra I</w:t>
      </w:r>
    </w:p>
    <w:p w14:paraId="1E526BC1" w14:textId="77777777" w:rsidR="00F576A7" w:rsidRDefault="00947759">
      <w:pPr>
        <w:pStyle w:val="Textoindependiente"/>
        <w:spacing w:before="120"/>
        <w:ind w:left="1246"/>
      </w:pPr>
      <w:r>
        <w:t>Señales de protección y Control: Entradas / Salidas: 36/24</w:t>
      </w:r>
    </w:p>
    <w:p w14:paraId="5AFC8389" w14:textId="77777777" w:rsidR="00F576A7" w:rsidRDefault="00947759">
      <w:pPr>
        <w:pStyle w:val="Prrafodelista"/>
        <w:widowControl w:val="0"/>
        <w:numPr>
          <w:ilvl w:val="2"/>
          <w:numId w:val="24"/>
        </w:numPr>
        <w:tabs>
          <w:tab w:val="left" w:pos="1431"/>
        </w:tabs>
        <w:autoSpaceDE w:val="0"/>
        <w:autoSpaceDN w:val="0"/>
        <w:spacing w:before="192" w:line="240" w:lineRule="auto"/>
        <w:ind w:hanging="185"/>
      </w:pPr>
      <w:r>
        <w:rPr>
          <w:sz w:val="22"/>
        </w:rPr>
        <w:t>Unidad Centralizada Barra II</w:t>
      </w:r>
    </w:p>
    <w:p w14:paraId="244F06FF" w14:textId="28ED1C5F" w:rsidR="00F576A7" w:rsidRDefault="00947759">
      <w:pPr>
        <w:pStyle w:val="Textoindependiente"/>
        <w:spacing w:before="119"/>
        <w:ind w:left="1246"/>
      </w:pPr>
      <w:r>
        <w:t>Señales de protección y Control: Entradas / Salidas: 36/24</w:t>
      </w:r>
    </w:p>
    <w:p w14:paraId="2B66322B" w14:textId="7AACB9F8" w:rsidR="00947759" w:rsidRDefault="00947759" w:rsidP="00947759">
      <w:pPr>
        <w:pStyle w:val="Textoindependiente"/>
        <w:numPr>
          <w:ilvl w:val="0"/>
          <w:numId w:val="26"/>
        </w:numPr>
        <w:spacing w:before="119"/>
        <w:ind w:left="851"/>
      </w:pPr>
      <w:r>
        <w:t>Protección de Barra Descentralizada</w:t>
      </w:r>
    </w:p>
    <w:p w14:paraId="06CC3184" w14:textId="77777777" w:rsidR="00F576A7" w:rsidRDefault="00947759" w:rsidP="00947759">
      <w:pPr>
        <w:pStyle w:val="Prrafodelista"/>
        <w:widowControl w:val="0"/>
        <w:numPr>
          <w:ilvl w:val="2"/>
          <w:numId w:val="27"/>
        </w:numPr>
        <w:tabs>
          <w:tab w:val="left" w:pos="1529"/>
        </w:tabs>
        <w:autoSpaceDE w:val="0"/>
        <w:autoSpaceDN w:val="0"/>
        <w:spacing w:before="120" w:line="240" w:lineRule="auto"/>
      </w:pPr>
      <w:r>
        <w:rPr>
          <w:sz w:val="22"/>
        </w:rPr>
        <w:t xml:space="preserve">Unidad Descentralizada </w:t>
      </w:r>
    </w:p>
    <w:p w14:paraId="6294565D" w14:textId="63343E72" w:rsidR="00F576A7" w:rsidRDefault="00947759">
      <w:pPr>
        <w:pStyle w:val="Textoindependiente"/>
        <w:spacing w:before="121"/>
        <w:ind w:left="1246"/>
      </w:pPr>
      <w:r>
        <w:t xml:space="preserve">Señales de protección y Control: Entradas / Salidas: </w:t>
      </w:r>
      <w:r w:rsidR="008B0124">
        <w:t>40</w:t>
      </w:r>
      <w:r>
        <w:t>/</w:t>
      </w:r>
      <w:r w:rsidR="008B0124">
        <w:t>16</w:t>
      </w:r>
    </w:p>
    <w:p w14:paraId="6FC21D93" w14:textId="20415AA4" w:rsidR="00F576A7" w:rsidRDefault="00947759" w:rsidP="00947759">
      <w:pPr>
        <w:pStyle w:val="Prrafodelista"/>
        <w:widowControl w:val="0"/>
        <w:numPr>
          <w:ilvl w:val="2"/>
          <w:numId w:val="27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Unidad de Bahía</w:t>
      </w:r>
      <w:r>
        <w:rPr>
          <w:sz w:val="22"/>
          <w:lang w:val="es-MX"/>
        </w:rPr>
        <w:t xml:space="preserve"> o Unidades Periféricas </w:t>
      </w:r>
      <w:r>
        <w:rPr>
          <w:sz w:val="22"/>
        </w:rPr>
        <w:t>(Alimentadores, Entradas de Transformadores, Interconexiones y SSAA</w:t>
      </w:r>
    </w:p>
    <w:p w14:paraId="04F590E9" w14:textId="10F85FBC" w:rsidR="00F576A7" w:rsidRDefault="00947759">
      <w:pPr>
        <w:pStyle w:val="Textoindependiente"/>
        <w:spacing w:before="121"/>
        <w:ind w:left="1246"/>
      </w:pPr>
      <w:r>
        <w:t xml:space="preserve">Señales de protección y Control: Entradas / Salidas: </w:t>
      </w:r>
      <w:r w:rsidR="008B0124">
        <w:t>20</w:t>
      </w:r>
      <w:r>
        <w:t>/</w:t>
      </w:r>
      <w:r w:rsidR="008B0124">
        <w:t>16</w:t>
      </w:r>
    </w:p>
    <w:p w14:paraId="5BC4DB89" w14:textId="77777777" w:rsidR="00F576A7" w:rsidRDefault="00F576A7">
      <w:pPr>
        <w:pStyle w:val="Textoindependiente"/>
        <w:spacing w:before="121"/>
        <w:ind w:left="1246"/>
      </w:pPr>
    </w:p>
    <w:p w14:paraId="2A270D02" w14:textId="122A9A60" w:rsidR="00F576A7" w:rsidRDefault="00947759">
      <w:pPr>
        <w:pStyle w:val="Textoindependiente"/>
        <w:spacing w:before="93"/>
        <w:ind w:left="433" w:right="109" w:hanging="1"/>
      </w:pPr>
      <w:r>
        <w:t>La descripción de cada Entrada y Salida para los relés, se indica en el cuadro adjunto. Además, este cuadro deberá ser completado y enviado por el proveedor en la oferta técnica</w:t>
      </w:r>
      <w:r>
        <w:rPr>
          <w:spacing w:val="-1"/>
        </w:rPr>
        <w:t xml:space="preserve"> </w:t>
      </w:r>
      <w:r>
        <w:t>correspondiente.</w:t>
      </w:r>
    </w:p>
    <w:p w14:paraId="372AD154" w14:textId="77777777" w:rsidR="00F576A7" w:rsidRDefault="00F576A7">
      <w:pPr>
        <w:spacing w:line="240" w:lineRule="auto"/>
        <w:ind w:left="0" w:firstLine="0"/>
        <w:jc w:val="left"/>
      </w:pPr>
    </w:p>
    <w:p w14:paraId="00AD67EC" w14:textId="77777777" w:rsidR="00F576A7" w:rsidRDefault="00F576A7">
      <w:pPr>
        <w:spacing w:line="240" w:lineRule="auto"/>
        <w:ind w:left="0" w:firstLine="0"/>
        <w:jc w:val="left"/>
      </w:pPr>
    </w:p>
    <w:p w14:paraId="17788B80" w14:textId="77777777" w:rsidR="00F576A7" w:rsidRDefault="00F576A7">
      <w:pPr>
        <w:spacing w:line="240" w:lineRule="auto"/>
        <w:ind w:left="0" w:firstLine="0"/>
        <w:jc w:val="left"/>
      </w:pPr>
    </w:p>
    <w:p w14:paraId="068C5AE9" w14:textId="77777777" w:rsidR="00F576A7" w:rsidRDefault="00F576A7">
      <w:pPr>
        <w:spacing w:line="240" w:lineRule="auto"/>
        <w:ind w:left="0" w:firstLine="0"/>
        <w:jc w:val="left"/>
      </w:pP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779CFE2A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51885E78" w14:textId="77777777" w:rsidR="00F576A7" w:rsidRDefault="00947759">
            <w:pPr>
              <w:pStyle w:val="TableParagraph"/>
              <w:ind w:left="3378" w:right="2973"/>
              <w:jc w:val="center"/>
              <w:rPr>
                <w:b/>
                <w:sz w:val="20"/>
              </w:rPr>
            </w:pPr>
            <w:bookmarkStart w:id="5" w:name="_Hlk94026469"/>
            <w:r>
              <w:rPr>
                <w:b/>
                <w:sz w:val="20"/>
              </w:rPr>
              <w:lastRenderedPageBreak/>
              <w:t>Unidad Centralizado Barra I</w:t>
            </w:r>
          </w:p>
        </w:tc>
      </w:tr>
      <w:tr w:rsidR="00F576A7" w14:paraId="460C5D2B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CF8E3D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90931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8173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4FCA3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67D12D9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5F0A45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9D620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87A65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C3654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1A7EC1A4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902F9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03D2C3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MCB Voltaje CC Disparado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B9678C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61E2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D9F6B8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D7686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CCF74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66F8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14BA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DF3CF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D068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0B69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8E22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9716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F8731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3192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8372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Cubierta del Enchufe de Prueba Removida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4861C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BF95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AE48DE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40AF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5051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00929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C354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DDBF1B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5B29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0F72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5E10B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728F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64EAFF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3B1D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5B960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Desc.89C1-1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822A0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752D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2C5B608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10844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716BB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Desc.89C2-1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DFF1DB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E23F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F26800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E536D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47E3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Desc.89C3-1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1BB83D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7B9F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D6284A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ADFC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73DD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Desc.89C4-1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C4091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55BDE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BF95A7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8F18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A6E4F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Desc.89C5-1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9D907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F7B5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CC6A89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11597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A1B48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Desc.89C6-1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6418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DC11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A3F367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F6D8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59630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Desc.89C7-1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38E9F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74B48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83ACF5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8C09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A0CFB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Desc.89C8-1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4CC90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860E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FD7A1A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3130D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2AB79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Desc.89ECC1-1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0EFE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0033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5A1C21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1739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D0FE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Desc.89CTSA-1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77B76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C4DEB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E4978D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FC67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EBD5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Desc.89CS1-1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01BBB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8A6B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4F9BD2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AE9ED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F53F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Desc.89CS2-1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4689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C73F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BDCAB5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A1C4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7C39A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Desc.89CS3-1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BC450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138C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7C817A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73D5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A218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Desc.89CS4-1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524D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31C0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BAD487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40685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EAE9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Desc.89CS5-1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AB9A8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54E6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E9CA15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2CE6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5544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01D2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B8C2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06127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6530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0C3E3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C65F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019A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30BFD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F021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F582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E50A4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78B1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0B1BD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3C489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9862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C299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51C4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48E5C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7386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CB89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2508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7EC1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D9F4D3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4D33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70A5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63A78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DF72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49727E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2EE3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A3BF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AD66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03AA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E1654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3D1C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3332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FE4F0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AED6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4630FF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F8044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7FDD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610A5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D6E6D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FCC792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8373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1C2E6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2DCA7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CF9E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976635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516DC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DD24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9875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B389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87B5CD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CE488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0BB1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6DBC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9C9B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08FB85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A4D61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B6A04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F8EF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BBAF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39454D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A0E1E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0799D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579A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A31C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40D239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889D9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39DE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9C6E5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2FDB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15BFEE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B08D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FB1D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C58D3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7859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0D6C5B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F3EC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86E73" w14:textId="77777777" w:rsidR="00F576A7" w:rsidRDefault="00F576A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20BEB" w14:textId="77777777" w:rsidR="00F576A7" w:rsidRDefault="00F576A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0090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0F66EB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B6FC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ABA93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6815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D87F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74BCCE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1533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E259C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BACE9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50E8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99061B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010A1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C1EF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BEB8E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85E8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FA2D5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1E4E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64A2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79FC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92E1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7F3F6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ABF5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B712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0CB6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76CC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E7BEB0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B0381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64DD3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7616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128E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735D9D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F4711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A266E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1871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B7CCB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8DB0EB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2873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3908D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5EA9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66B3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978014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F789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52F07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0898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0900F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71BFF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D5643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396D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F44D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0106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5D6E70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DD64C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710E2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3997E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67F8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93CA92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A165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6F74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9D83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91D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CFF17C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336A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C4A8E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109C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0D8E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DF04F2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40D82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B24C4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52B6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FE6EE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675C7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98BD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15CC6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F98C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60DA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19FEC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53516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6557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E8FAD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AD5D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69ABDC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1080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AE545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E6F00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386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F28ADE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70464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43F65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D5EF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FEB0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1AEE64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47DD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D74A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2188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A464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17AA89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C5CCD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5169F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C0D1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F00B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10300C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A2B9B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BA996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C306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8CDF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8E71D9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42CAE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6E171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78C92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9204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B2E308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677B6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706A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7DAE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6022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bookmarkEnd w:id="5"/>
    </w:tbl>
    <w:p w14:paraId="1609272E" w14:textId="77777777" w:rsidR="00F576A7" w:rsidRDefault="00F576A7">
      <w:pPr>
        <w:spacing w:line="240" w:lineRule="auto"/>
        <w:ind w:left="0" w:firstLine="0"/>
        <w:jc w:val="left"/>
      </w:pPr>
    </w:p>
    <w:p w14:paraId="7830CBA7" w14:textId="77777777" w:rsidR="00F576A7" w:rsidRDefault="00F576A7">
      <w:pPr>
        <w:spacing w:line="240" w:lineRule="auto"/>
        <w:ind w:left="0" w:firstLine="0"/>
        <w:jc w:val="left"/>
      </w:pPr>
    </w:p>
    <w:p w14:paraId="0301AB80" w14:textId="77777777" w:rsidR="00F576A7" w:rsidRDefault="00947759">
      <w:pPr>
        <w:spacing w:line="240" w:lineRule="auto"/>
        <w:ind w:left="0" w:firstLine="0"/>
        <w:jc w:val="left"/>
      </w:pPr>
      <w:r>
        <w:br w:type="page"/>
      </w: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5CE0D252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721CFB47" w14:textId="77777777" w:rsidR="00F576A7" w:rsidRDefault="00947759">
            <w:pPr>
              <w:pStyle w:val="TableParagraph"/>
              <w:ind w:left="3378" w:right="297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Unidad Centralizado Barra II</w:t>
            </w:r>
          </w:p>
        </w:tc>
      </w:tr>
      <w:tr w:rsidR="00F576A7" w14:paraId="0AAF5293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F18A8D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5D193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E271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E160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B411377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F9105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6B2876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FC00D3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873D9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1E2CA2FA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48895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8997D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MCB Voltaje CC Disparado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536B0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FD57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D8085F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5108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7343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6A74B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CC22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70CD98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A0390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9D69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AD034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C210D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F5949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2E11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814A2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Cubierta del Enchufe de Prueba Removida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059E9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2E9F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7E5E97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52877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2326E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989448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D6DB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281BC1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3AE6C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B44B1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B09EC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8C6D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647C2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1993D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49CF5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Desc.89C1-2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3F878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018E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0500494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CB47B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4B643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Desc.89C2-2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1118A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EAB5D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E60B52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C703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F9CEA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Desc.89C3-2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792930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E1EC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9AF76A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27DC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0D2D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Desc.89C4-2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5C392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3C91B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70276C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85FC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2E3C9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Desc.89C5-2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73FA7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1B89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6BD296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3A3E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3DF8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Desc.89C6-2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365F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B440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51E923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9B66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063A9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Desc.89C7-2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1C7A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46E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9CC8C2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B15C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0359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Desc.89C8-2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7391E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B22F4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8B1C50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8F04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96E4C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Desc.89ECC1-2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D3925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1EA9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DB5528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F6D8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A071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Desc.89CTSA-2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00EB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2911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30AE8C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2B2AA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12CC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Desc.89CS1-2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F09B4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81AE5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F2E65A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90B63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C38D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Desc.89CS2-2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DABE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7C8C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5F715D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F1D6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7A87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Desc.89CS3-2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A607C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868DB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4E1B00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CF48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EA85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Desc.89CS4-2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D6A7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C98AE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A047C4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2BEC8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1D5F3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Desc.89CS5-2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AA3F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D0EC4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27F279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20F45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4A257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B1B3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1066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5BAD75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F5A1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137E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5B188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7B01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4D8769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E409F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FD92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B318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48830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AC51B1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4A7C3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BF90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DDAAC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EE872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DA14A1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AC6B4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9BCE7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D99D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437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E11803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A531F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AE59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78EC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E355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2D092E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13CA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1087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DCA3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E380C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440FC8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1B49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9CFB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23E3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D9168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8047AC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47A3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1928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E48B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9476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9B4EDC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E8028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50E9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E919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2572E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BC1763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13463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7A3C3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64202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372A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1A3FD9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1BD4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732B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D0B1B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3E14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A7211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3392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5789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F5CB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5526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77C6E9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E64B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AEB7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8218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FBF89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DC82E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B06A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BC55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3E275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8302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6FCD6E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96312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E98F1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28BD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5AA87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C041A7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C822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9FB24" w14:textId="77777777" w:rsidR="00F576A7" w:rsidRDefault="00F576A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4805A" w14:textId="77777777" w:rsidR="00F576A7" w:rsidRDefault="00F576A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CC23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318E1C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90B1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A8D5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C968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285A3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E0E9B2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9FF7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B056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9F8BB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81B5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9EA7B5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3BF7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572A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C4783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50341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33322E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89B80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5CA1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5F31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BE8E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881B8D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E3C0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2938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4306A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2EF4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806129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C6E8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96F9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AA3F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0DF6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6D7FFB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4AF0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AAC6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3D81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67FF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C96D43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B142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03CB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5DC3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3E42D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94149A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774C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8D93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2707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182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A7A85C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B36B7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E83A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7D8C3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7E43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108479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A991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805FA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3328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67EB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0932FC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F312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DF2C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7599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14D09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60EF27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D005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21C8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C957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E17A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012BDF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9401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9C58F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D044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A9CE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65B7C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E50F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61D2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A3FA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9EB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AA0DE5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35C5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B1A8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47B9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70B1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2157A4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DEAB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A3897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DD592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2B6A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3D11B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00172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54A0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4AE2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8F07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8590C3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C89B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B35C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ACB1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EFD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D5CDE0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36313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0AA3E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FCE0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FEA5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AC6438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D5EC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A85D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C3DE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F896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09675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18699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82C8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24E3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EFC1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A43A3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ECA9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3F46C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BB33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6F3D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66595C84" w14:textId="77777777" w:rsidR="00F576A7" w:rsidRDefault="00F576A7">
      <w:pPr>
        <w:spacing w:line="240" w:lineRule="auto"/>
        <w:ind w:left="0" w:firstLine="0"/>
        <w:jc w:val="left"/>
      </w:pP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478AF036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0D3F1164" w14:textId="77777777" w:rsidR="00F576A7" w:rsidRDefault="0094775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Unidad Descentralizada</w:t>
            </w:r>
          </w:p>
        </w:tc>
      </w:tr>
      <w:tr w:rsidR="00F576A7" w14:paraId="348B587C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E1B03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F224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3A02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3597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013494B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E6071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6AF42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E5981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0CA498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1527A8A2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F6F34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89F721" w14:textId="66CF88E7" w:rsidR="00F576A7" w:rsidRDefault="00904E76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A93A5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ECE9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1F12AA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D106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B89E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15284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B6CD5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F9081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DEF2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D9F7D" w14:textId="76036A4F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C47D6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0CDD3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F28CB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4587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B1DD3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804B9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1AE9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F04C36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C865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89C2B7" w14:textId="567119F5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Relé al Inter</w:t>
            </w:r>
            <w:r w:rsidR="00904E76">
              <w:rPr>
                <w:sz w:val="20"/>
              </w:rPr>
              <w:t xml:space="preserve">ruptor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>) 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FFD8E5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0B10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859D0E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8CFB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540A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EF23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FA2E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1D4A1D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055A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3E8A6" w14:textId="714351F0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10C7D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8C54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671FCD4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516A4E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80AD4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42E59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2E32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AABBEE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D35F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B5218" w14:textId="4C998BB8" w:rsidR="00F576A7" w:rsidRDefault="00904E76" w:rsidP="00904E76">
            <w:pPr>
              <w:pStyle w:val="TableParagraph"/>
              <w:spacing w:line="212" w:lineRule="exact"/>
              <w:ind w:left="125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5919CB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F47A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408D9E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6C44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5ED3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AC4CD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CDA8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6C52B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BE00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E9BCD" w14:textId="2418D244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DBDBD7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DB52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6F4C8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F233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E770F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E58819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A3152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DA935C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D9108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5BA0D8" w14:textId="335B6E82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367947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7677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01CC2C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81865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C5A8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FAB8F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71C1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6A081A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9C0E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1B6CD6" w14:textId="286B7157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2B381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2B46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BEC2D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BC00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21F7B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95CB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D75AA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069AD5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6899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8BED2" w14:textId="25B5DCFB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D3FC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485B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D1BDB5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AEA5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D1DB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9D6F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88C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94B2D5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B9AD2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4C599" w14:textId="7A2C326A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8D784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BAD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2B9B14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180EE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127D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1134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C836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872BC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2C6B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F0140" w14:textId="171AB31C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7FBDC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F763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7256F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6EDD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FF6A0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3AAC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B16B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41F4CA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E693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983581" w14:textId="5AC5FE11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4988B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0F32D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4C189C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CDADD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2EA0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29993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798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3839DF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FB40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AE389" w14:textId="313BF3A8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CTS1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7DAE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D6C65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F4306D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00CF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0CFE8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8C278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5344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B0B449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9725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545B74" w14:textId="4FF46861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4567E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AFDF0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2FA457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5422A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28F4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E6CA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A494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92C7D8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47DF2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492E8A" w14:textId="54F22978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B4DA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E101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80CD55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873F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E6A9D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EA3C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ACE65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68A2D4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2617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22F21" w14:textId="1DE25D22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16EC7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A653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ACD90F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8A48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CF32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8579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5E9F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76F3C3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ED3E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34685" w14:textId="0D6897D9" w:rsidR="00F576A7" w:rsidRDefault="00904E76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4FF6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862C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62A4FE3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58B30A" w14:textId="7CBAC538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957B5" w14:textId="242CF0D4" w:rsidR="00F523B4" w:rsidRDefault="00F523B4" w:rsidP="00F523B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>
              <w:rPr>
                <w:sz w:val="20"/>
              </w:rPr>
              <w:t>Falla de Canal de Comunicación + Autodiagnóstico 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682C2" w14:textId="6B1FB5AD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33BAC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0531F62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3CD8D" w14:textId="2172705E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17078" w14:textId="40687B08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461B2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94A2A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BCF011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10567" w14:textId="401CBFD2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91529" w14:textId="0344C93D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DB072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6C421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C4CD50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BB807" w14:textId="1C997F6F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FAD4C" w14:textId="00E8C8C9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B824C3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712E5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4189A9C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47101" w14:textId="5903B345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0179F" w14:textId="7D6B6D28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6E397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5CD81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54FE2E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63831" w14:textId="1370C6ED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688D1" w14:textId="1D4799D4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B9722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1F20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2911300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58629" w14:textId="07D41BB0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D8A29F" w14:textId="166B539E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36B6D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9D213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F395DC4" w14:textId="77777777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D251D" w14:textId="77777777" w:rsidR="00F523B4" w:rsidRDefault="00F523B4" w:rsidP="00F523B4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57A76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7F228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1DAF3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44DD662F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EF89A" w14:textId="77777777" w:rsidR="00F523B4" w:rsidRDefault="00F523B4" w:rsidP="00F523B4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401F7" w14:textId="77777777" w:rsidR="00F523B4" w:rsidRDefault="00F523B4" w:rsidP="00F523B4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C284A" w14:textId="77777777" w:rsidR="00F523B4" w:rsidRDefault="00F523B4" w:rsidP="00F523B4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26445" w14:textId="77777777" w:rsidR="00F523B4" w:rsidRDefault="00F523B4" w:rsidP="00F523B4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23B4" w14:paraId="0439A20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5FEF9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397DD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 xml:space="preserve">)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5A112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11AB0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53A266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0A13C7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59155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C55421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93F31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D6D71A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FEA9A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37DDBB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202DC" w14:textId="77777777" w:rsidR="00F523B4" w:rsidRDefault="00F523B4" w:rsidP="00F523B4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4870A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0AF6D4A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AE30DE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591A2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0DDA6" w14:textId="77777777" w:rsidR="00F523B4" w:rsidRDefault="00F523B4" w:rsidP="00F523B4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4156D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3E0F86B1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482331" w14:textId="77777777" w:rsidR="00F523B4" w:rsidRDefault="00F523B4" w:rsidP="00F523B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7AEE8E" w14:textId="77777777" w:rsidR="00F523B4" w:rsidRDefault="00F523B4" w:rsidP="00F523B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EC309" w14:textId="77777777" w:rsidR="00F523B4" w:rsidRDefault="00F523B4" w:rsidP="00F523B4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CF714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04F4D16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F18A0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0BAA4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523FC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23E83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7FF188F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121D88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03BE54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960C6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277FA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4EE5FE2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2028B8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715A7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6766C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49BD0A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522FF27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2F521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92D538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AA435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A3714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288FF1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750D1B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48ACA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D5A40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C0E30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824042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FAD6F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D7A79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07D9B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F4A59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74E383D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06BD8" w14:textId="77777777" w:rsidR="00F523B4" w:rsidRDefault="00F523B4" w:rsidP="00F523B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5F3DE" w14:textId="77777777" w:rsidR="00F523B4" w:rsidRDefault="00F523B4" w:rsidP="00F523B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99608A" w14:textId="77777777" w:rsidR="00F523B4" w:rsidRDefault="00F523B4" w:rsidP="00F523B4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9869F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1A92E8A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031A8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DEE66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F75F9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DD721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5A8D9D0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32196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C3AB4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44E29C" w14:textId="77777777" w:rsidR="00F523B4" w:rsidRDefault="00F523B4" w:rsidP="00F523B4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63EA2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7AAF8BE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DD6A9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0BEF3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9A5AE6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E1599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3F1BFA4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84BAE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C35CA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C86F94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6D81DD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02B1BCFF" w14:textId="77777777" w:rsidR="00F576A7" w:rsidRDefault="00F576A7">
      <w:pPr>
        <w:spacing w:line="240" w:lineRule="auto"/>
        <w:ind w:left="0" w:firstLine="0"/>
        <w:jc w:val="left"/>
      </w:pP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2406AF53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77AC31FD" w14:textId="77777777" w:rsidR="00F576A7" w:rsidRDefault="0094775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Unidad de Bahía (Alimentadores, Entradas de Transformadores, Interconexiones y SSAA)</w:t>
            </w:r>
          </w:p>
        </w:tc>
      </w:tr>
      <w:tr w:rsidR="00F576A7" w14:paraId="021CBED0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0C9A9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52F4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4DE8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9285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D12F98B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D0F00E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960F4C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5A8A9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40AE6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2712A394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FBF0C3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02335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39533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FA39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206011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A3D8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853C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3591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2E29C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48097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415C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A5933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DB045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303AA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FACF40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FF56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96E5E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DEB0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EB39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9E351C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AD5F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9000C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AE980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5C9C4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A696D7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4924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2BE7D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8D760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B67C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B8D43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8B01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9327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292BE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458B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6DC17B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52DF69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5178E9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88493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2ADA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D27987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A45A6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2E2A7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Alarma Interruptor General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0F945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7893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14DB90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1ABE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CBB7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</w:t>
            </w:r>
            <w:proofErr w:type="spellStart"/>
            <w:r>
              <w:rPr>
                <w:sz w:val="20"/>
              </w:rPr>
              <w:t>Rele</w:t>
            </w:r>
            <w:proofErr w:type="spellEnd"/>
            <w:r>
              <w:rPr>
                <w:sz w:val="20"/>
              </w:rPr>
              <w:t xml:space="preserve"> Adyacente </w:t>
            </w:r>
            <w:proofErr w:type="gramStart"/>
            <w:r>
              <w:rPr>
                <w:sz w:val="20"/>
              </w:rPr>
              <w:t xml:space="preserve">( 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proofErr w:type="gram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0E2C9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8EA9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483F6D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C0A85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063D0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F733B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481C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AEA81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0F1C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7C27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B6BE0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64FC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25C56D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308F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2BD5A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1480F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2624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F3D616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BD9B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BD4A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A5B6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91F3A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21070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F73E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9F496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0BDE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12E1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10D475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7BB5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7AAEC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FEEA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30E6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9C0065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5882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4191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2EBD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F175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5AF721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0941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F328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2CAD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CC43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B28E04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B840C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A187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A597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36ECD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C47320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31CEE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B411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5D132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4AC6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6218CE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157F5" w14:textId="77777777" w:rsidR="00F576A7" w:rsidRDefault="00F576A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483C2E" w14:textId="77777777" w:rsidR="00F576A7" w:rsidRDefault="00F576A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397306" w14:textId="77777777" w:rsidR="00F576A7" w:rsidRDefault="00F576A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E7D8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56FC3BB" w14:textId="77777777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7B8B1" w14:textId="77777777" w:rsidR="00F576A7" w:rsidRDefault="00947759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4FD1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CE74A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E51A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778430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498E1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59AF34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331F5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C07C91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3BB5B49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72A8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6ADD9" w14:textId="53149221" w:rsidR="00F576A7" w:rsidRDefault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</w:t>
            </w:r>
            <w:r w:rsidR="00947759">
              <w:rPr>
                <w:sz w:val="20"/>
              </w:rPr>
              <w:t xml:space="preserve">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81188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574F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6A2E08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D3AC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3BF4C" w14:textId="5C292255" w:rsidR="00F576A7" w:rsidRDefault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</w:t>
            </w:r>
            <w:r w:rsidR="00947759">
              <w:rPr>
                <w:sz w:val="20"/>
              </w:rPr>
              <w:t xml:space="preserve">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EC7D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6298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450E18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C6A6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A65E1" w14:textId="4D2D9B79" w:rsidR="00F576A7" w:rsidRDefault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</w:t>
            </w:r>
            <w:r w:rsidR="00947759">
              <w:rPr>
                <w:sz w:val="20"/>
              </w:rPr>
              <w:t xml:space="preserve">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343A0" w14:textId="77777777" w:rsidR="00F576A7" w:rsidRDefault="00947759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C637A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5D496F9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E98B67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5DC90" w14:textId="1427868C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B5AC1" w14:textId="77777777" w:rsidR="008B0124" w:rsidRDefault="008B0124" w:rsidP="008B0124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155AC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D9E02FE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4BF7FB" w14:textId="77777777" w:rsidR="008B0124" w:rsidRDefault="008B0124" w:rsidP="008B012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75547E" w14:textId="4B61584A" w:rsidR="008B0124" w:rsidRDefault="008B0124" w:rsidP="008B012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37265C" w14:textId="77777777" w:rsidR="008B0124" w:rsidRDefault="008B0124" w:rsidP="008B0124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7874A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498408F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58D55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BE587" w14:textId="265C1DE3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511208" w14:textId="77777777" w:rsidR="008B0124" w:rsidRDefault="008B0124" w:rsidP="008B012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D9A45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DCC382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595CB3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61EDD" w14:textId="36F3601D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AC3FA" w14:textId="77777777" w:rsidR="008B0124" w:rsidRDefault="008B0124" w:rsidP="008B012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DD106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075187D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33B75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CEB0B" w14:textId="31BAF96D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1E247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42C377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7E1C916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62F1B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DA0861" w14:textId="6CFF899C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06ED1" w14:textId="77777777" w:rsidR="008B0124" w:rsidRDefault="008B0124" w:rsidP="008B012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83241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40B45C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3C3B7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77FCA7" w14:textId="224F1CA9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45CD8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0AC3E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439D052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16FC3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95EB6" w14:textId="500B43F4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341E9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2460A9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963758B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B166F" w14:textId="77777777" w:rsidR="008B0124" w:rsidRDefault="008B0124" w:rsidP="008B012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890CA" w14:textId="79457008" w:rsidR="008B0124" w:rsidRDefault="008B0124" w:rsidP="008B012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787F3" w14:textId="77777777" w:rsidR="008B0124" w:rsidRDefault="008B0124" w:rsidP="008B0124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744B4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2CA3CCB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152A1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BAB00" w14:textId="15905FE4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C07E6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97E7C9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484B59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1088F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E21065" w14:textId="77777777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BC03E" w14:textId="77777777" w:rsidR="008B0124" w:rsidRDefault="008B0124" w:rsidP="008B0124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2AE44B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7ACB252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71900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70937" w14:textId="77777777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B95241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56833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F73AAA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DEF1C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AAF530" w14:textId="77777777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D217B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A4CDD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C61BB2E" w14:textId="77777777" w:rsidR="00F576A7" w:rsidRDefault="00F576A7">
      <w:pPr>
        <w:spacing w:line="240" w:lineRule="auto"/>
        <w:ind w:left="0" w:firstLine="0"/>
        <w:jc w:val="left"/>
      </w:pPr>
    </w:p>
    <w:p w14:paraId="6C56A515" w14:textId="77777777" w:rsidR="00F576A7" w:rsidRDefault="00F576A7">
      <w:pPr>
        <w:spacing w:line="240" w:lineRule="auto"/>
        <w:ind w:left="0" w:firstLine="0"/>
        <w:jc w:val="left"/>
      </w:pPr>
    </w:p>
    <w:sectPr w:rsidR="00F576A7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701" w:right="851" w:bottom="1134" w:left="1418" w:header="850" w:footer="1134" w:gutter="0"/>
      <w:pgBorders>
        <w:top w:val="single" w:sz="4" w:space="4" w:color="auto"/>
        <w:left w:val="single" w:sz="4" w:space="4" w:color="auto"/>
        <w:bottom w:val="single" w:sz="4" w:space="1" w:color="auto"/>
        <w:right w:val="single" w:sz="4" w:space="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0679D4" w14:textId="77777777" w:rsidR="00C93A1E" w:rsidRDefault="00C93A1E">
      <w:pPr>
        <w:spacing w:line="240" w:lineRule="auto"/>
      </w:pPr>
      <w:r>
        <w:separator/>
      </w:r>
    </w:p>
  </w:endnote>
  <w:endnote w:type="continuationSeparator" w:id="0">
    <w:p w14:paraId="7D7DBE88" w14:textId="77777777" w:rsidR="00C93A1E" w:rsidRDefault="00C93A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E46DAF0-A800-468B-9411-35A4C0C88F50}"/>
    <w:embedBold r:id="rId2" w:fontKey="{39CA62AC-BD6B-4008-BBB6-EE911EB7E777}"/>
    <w:embedItalic r:id="rId3" w:fontKey="{8A596447-0E12-4BF3-A885-32964F466BFB}"/>
    <w:embedBoldItalic r:id="rId4" w:fontKey="{4BB402EC-31F9-4BD1-AEAC-62655CCC7D4A}"/>
  </w:font>
  <w:font w:name="Arial Negrita">
    <w:panose1 w:val="020B0704020202020204"/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-Light">
    <w:altName w:val="Times New Roman"/>
    <w:charset w:val="00"/>
    <w:family w:val="auto"/>
    <w:pitch w:val="default"/>
    <w:sig w:usb0="00000000" w:usb1="00000000" w:usb2="00000000" w:usb3="00000000" w:csb0="00000009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rutiger-Bold">
    <w:altName w:val="Times New Roman"/>
    <w:charset w:val="00"/>
    <w:family w:val="auto"/>
    <w:pitch w:val="default"/>
    <w:sig w:usb0="00000000" w:usb1="00000000" w:usb2="00000000" w:usb3="00000000" w:csb0="00000009" w:csb1="00000000"/>
  </w:font>
  <w:font w:name="Frutiger-BoldItalic">
    <w:altName w:val="Times New Roman"/>
    <w:charset w:val="00"/>
    <w:family w:val="auto"/>
    <w:pitch w:val="default"/>
    <w:sig w:usb0="00000000" w:usb1="00000000" w:usb2="00000000" w:usb3="00000000" w:csb0="00000001" w:csb1="00000000"/>
  </w:font>
  <w:font w:name="Frutiger-LightItalic">
    <w:altName w:val="Times New Roman"/>
    <w:charset w:val="00"/>
    <w:family w:val="auto"/>
    <w:pitch w:val="default"/>
    <w:sig w:usb0="00000000" w:usb1="00000000" w:usb2="00000000" w:usb3="00000000" w:csb0="00000001" w:csb1="00000000"/>
  </w:font>
  <w:font w:name="CG Times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Kozuka Gothic Pro EL">
    <w:altName w:val="Arial Unicode MS"/>
    <w:charset w:val="80"/>
    <w:family w:val="swiss"/>
    <w:pitch w:val="default"/>
    <w:sig w:usb0="00000000" w:usb1="00000000" w:usb2="00000010" w:usb3="00000000" w:csb0="0002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2614D1" w14:textId="77777777" w:rsidR="00947759" w:rsidRDefault="00947759">
    <w:pPr>
      <w:pStyle w:val="Piedepgina"/>
      <w:rPr>
        <w:lang w:val="es-MX"/>
      </w:rPr>
    </w:pPr>
  </w:p>
  <w:p w14:paraId="2BF945BB" w14:textId="2797A745" w:rsidR="00947759" w:rsidRDefault="00947759">
    <w:pPr>
      <w:pStyle w:val="Piedepgina"/>
      <w:tabs>
        <w:tab w:val="center" w:pos="4990"/>
        <w:tab w:val="right" w:pos="9979"/>
      </w:tabs>
      <w:ind w:left="0" w:firstLine="0"/>
      <w:rPr>
        <w:color w:val="FF0000"/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26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BBEF2" w14:textId="77777777" w:rsidR="00947759" w:rsidRDefault="00947759">
    <w:pPr>
      <w:pStyle w:val="Piedepgina"/>
      <w:tabs>
        <w:tab w:val="center" w:pos="6946"/>
        <w:tab w:val="right" w:pos="13750"/>
      </w:tabs>
      <w:ind w:left="0" w:firstLine="0"/>
      <w:rPr>
        <w:sz w:val="16"/>
      </w:rPr>
    </w:pPr>
  </w:p>
  <w:p w14:paraId="2A591BBD" w14:textId="176F658E" w:rsidR="00947759" w:rsidRDefault="00947759">
    <w:pPr>
      <w:pStyle w:val="Piedepgina"/>
      <w:tabs>
        <w:tab w:val="center" w:pos="4990"/>
        <w:tab w:val="right" w:pos="9979"/>
      </w:tabs>
      <w:ind w:left="0" w:firstLine="0"/>
      <w:rPr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1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549EFC" w14:textId="77777777" w:rsidR="00C93A1E" w:rsidRDefault="00C93A1E">
      <w:r>
        <w:separator/>
      </w:r>
    </w:p>
  </w:footnote>
  <w:footnote w:type="continuationSeparator" w:id="0">
    <w:p w14:paraId="6FB6F289" w14:textId="77777777" w:rsidR="00C93A1E" w:rsidRDefault="00C93A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71FA1F" w14:textId="1CFFE11D" w:rsidR="00947759" w:rsidRDefault="00947759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10730AC" wp14:editId="3BE321C8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1" name="MSIPCMfed747d896e033b20499699a" descr="{&quot;HashCode&quot;:-75512786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D8CAFF9" w14:textId="77777777" w:rsidR="00947759" w:rsidRDefault="00947759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MSIPCMfed747d896e033b20499699a" o:spid="_x0000_s1026" o:spt="202" alt="{&quot;HashCode&quot;:-75512786,&quot;Height&quot;:792.0,&quot;Width&quot;:612.0,&quot;Placement&quot;:&quot;Header&quot;,&quot;Index&quot;:&quot;Primary&quot;,&quot;Section&quot;:1,&quot;Top&quot;:0.0,&quot;Left&quot;:0.0}" type="#_x0000_t202" style="position:absolute;left:0pt;margin-left:0pt;margin-top:15pt;height:21pt;width:612pt;mso-position-horizontal-relative:page;mso-position-vertical-relative:page;z-index:251660288;mso-width-relative:page;mso-height-relative:page;" filled="f" stroked="f" coordsize="21600,21600" o:allowincell="f" o:gfxdata="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Dvalq21AAAAAcBAAAPAAAAAAAAAAEAIAAAACIAAABkcnMvZG93bnJldi54&#10;bWxQSwECFAAUAAAACACHTuJA8trBiKkCAABZBQAADgAAAAAAAAABACAAAAAjAQAAZHJzL2Uyb0Rv&#10;Yy54bWxQSwUGAAAAAAYABgBZAQAAPgYAAAAA&#10;">
              <v:fill on="f" focussize="0,0"/>
              <v:stroke on="f" weight="0.5pt"/>
              <v:imagedata o:title=""/>
              <o:lock v:ext="edit" aspectratio="f"/>
              <v:textbox inset="2.54mm,0mm,2.54mm,0mm">
                <w:txbxContent>
                  <w:p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</v:shape>
          </w:pict>
        </mc:Fallback>
      </mc:AlternateContent>
    </w:r>
    <w:sdt>
      <w:sdtPr>
        <w:rPr>
          <w:b/>
          <w:lang w:val="pt-BR"/>
        </w:rPr>
        <w:alias w:val="Título"/>
        <w:id w:val="-1001573890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A09DB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 </w:t>
    </w:r>
  </w:p>
  <w:p w14:paraId="2D95232C" w14:textId="77777777" w:rsidR="00947759" w:rsidRDefault="00EA09DB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  <w:rPr>
        <w:sz w:val="18"/>
      </w:rPr>
    </w:pPr>
    <w:sdt>
      <w:sdtPr>
        <w:rPr>
          <w:sz w:val="18"/>
          <w:szCs w:val="18"/>
        </w:rPr>
        <w:alias w:val="Estado"/>
        <w:id w:val="816542352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947759">
          <w:rPr>
            <w:sz w:val="18"/>
            <w:szCs w:val="18"/>
          </w:rPr>
          <w:t xml:space="preserve">     </w:t>
        </w:r>
      </w:sdtContent>
    </w:sdt>
    <w:r w:rsidR="00947759">
      <w:rPr>
        <w:sz w:val="18"/>
      </w:rPr>
      <w:tab/>
      <w:t>Anexo 2: Información Técnica Adicional</w:t>
    </w:r>
  </w:p>
  <w:p w14:paraId="4D731365" w14:textId="77777777" w:rsidR="00947759" w:rsidRDefault="00947759">
    <w:pPr>
      <w:pStyle w:val="Encabezado"/>
      <w:ind w:lef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1EF51B" w14:textId="3A5610DF" w:rsidR="00947759" w:rsidRDefault="00947759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1393D3B2" wp14:editId="292D0591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2" name="MSIPCMc5584bcc9c2e6abbbe4cf5c9" descr="{&quot;HashCode&quot;:-75512786,&quot;Height&quot;:792.0,&quot;Width&quot;:612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B5E844D" w14:textId="77777777" w:rsidR="00947759" w:rsidRDefault="00947759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MSIPCMc5584bcc9c2e6abbbe4cf5c9" o:spid="_x0000_s1026" o:spt="202" alt="{&quot;HashCode&quot;:-75512786,&quot;Height&quot;:792.0,&quot;Width&quot;:612.0,&quot;Placement&quot;:&quot;Header&quot;,&quot;Index&quot;:&quot;FirstPage&quot;,&quot;Section&quot;:1,&quot;Top&quot;:0.0,&quot;Left&quot;:0.0}" type="#_x0000_t202" style="position:absolute;left:0pt;margin-left:0pt;margin-top:15pt;height:21pt;width:612pt;mso-position-horizontal-relative:page;mso-position-vertical-relative:page;z-index:251661312;mso-width-relative:page;mso-height-relative:page;" filled="f" stroked="f" coordsize="21600,21600" o:allowincell="f" o:gfxdata="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72pattQAAAAHAQAADwAAAAAAAAABACAAAAAiAAAAZHJzL2Rvd25yZXYueG1s&#10;UEsBAhQAFAAAAAgAh07iQGjJbGunAgAAWwUAAA4AAAAAAAAAAQAgAAAAIwEAAGRycy9lMm9Eb2Mu&#10;eG1sUEsFBgAAAAAGAAYAWQEAADwGAAAAAA==&#10;">
              <v:fill on="f" focussize="0,0"/>
              <v:stroke on="f" weight="0.5pt"/>
              <v:imagedata o:title=""/>
              <o:lock v:ext="edit" aspectratio="f"/>
              <v:textbox inset="2.54mm,0mm,2.54mm,0mm">
                <w:txbxContent>
                  <w:p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</v:shape>
          </w:pict>
        </mc:Fallback>
      </mc:AlternateContent>
    </w:r>
    <w:sdt>
      <w:sdtPr>
        <w:rPr>
          <w:b/>
          <w:lang w:val="pt-BR"/>
        </w:rPr>
        <w:alias w:val="Título"/>
        <w:id w:val="1678613473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A09DB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</w:t>
    </w:r>
  </w:p>
  <w:p w14:paraId="25ADC8AE" w14:textId="77777777" w:rsidR="00947759" w:rsidRDefault="00EA09DB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</w:pPr>
    <w:sdt>
      <w:sdtPr>
        <w:rPr>
          <w:sz w:val="18"/>
          <w:szCs w:val="18"/>
        </w:rPr>
        <w:alias w:val="Estado"/>
        <w:id w:val="1706520409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947759">
          <w:rPr>
            <w:sz w:val="18"/>
            <w:szCs w:val="18"/>
          </w:rPr>
          <w:t xml:space="preserve">     </w:t>
        </w:r>
      </w:sdtContent>
    </w:sdt>
    <w:r w:rsidR="00947759">
      <w:rPr>
        <w:sz w:val="18"/>
      </w:rPr>
      <w:tab/>
      <w:t>Anexo 2: Información Técnica Adicional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aconnmeros5"/>
      <w:lvlText w:val="%1."/>
      <w:lvlJc w:val="left"/>
      <w:pPr>
        <w:tabs>
          <w:tab w:val="left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aconnmeros4"/>
      <w:lvlText w:val="%1."/>
      <w:lvlJc w:val="left"/>
      <w:pPr>
        <w:tabs>
          <w:tab w:val="left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aconnmeros3"/>
      <w:lvlText w:val="%1."/>
      <w:lvlJc w:val="left"/>
      <w:pPr>
        <w:tabs>
          <w:tab w:val="left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aconnmeros2"/>
      <w:lvlText w:val="%1."/>
      <w:lvlJc w:val="left"/>
      <w:pPr>
        <w:tabs>
          <w:tab w:val="left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aconvietas5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aconvietas4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aconvietas3"/>
      <w:lvlText w:val=""/>
      <w:lvlJc w:val="left"/>
      <w:pPr>
        <w:tabs>
          <w:tab w:val="left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aconvietas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aconnmeros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aconvietas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9F1FD7"/>
    <w:multiLevelType w:val="hybridMultilevel"/>
    <w:tmpl w:val="65980818"/>
    <w:lvl w:ilvl="0" w:tplc="340A0001">
      <w:start w:val="1"/>
      <w:numFmt w:val="bullet"/>
      <w:lvlText w:val=""/>
      <w:lvlJc w:val="left"/>
      <w:pPr>
        <w:ind w:left="1966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686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406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126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846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566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286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006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726" w:hanging="360"/>
      </w:pPr>
      <w:rPr>
        <w:rFonts w:ascii="Wingdings" w:hAnsi="Wingdings" w:hint="default"/>
      </w:rPr>
    </w:lvl>
  </w:abstractNum>
  <w:abstractNum w:abstractNumId="11" w15:restartNumberingAfterBreak="0">
    <w:nsid w:val="0E5D31F4"/>
    <w:multiLevelType w:val="multilevel"/>
    <w:tmpl w:val="0E5D31F4"/>
    <w:lvl w:ilvl="0">
      <w:start w:val="1"/>
      <w:numFmt w:val="bullet"/>
      <w:pStyle w:val="Vieta3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83401D7"/>
    <w:multiLevelType w:val="multilevel"/>
    <w:tmpl w:val="283401D7"/>
    <w:lvl w:ilvl="0">
      <w:numFmt w:val="bullet"/>
      <w:lvlText w:val=""/>
      <w:lvlJc w:val="left"/>
      <w:pPr>
        <w:ind w:left="834" w:hanging="360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>
      <w:numFmt w:val="bullet"/>
      <w:lvlText w:val="•"/>
      <w:lvlJc w:val="left"/>
      <w:pPr>
        <w:ind w:left="1776" w:hanging="360"/>
      </w:pPr>
      <w:rPr>
        <w:rFonts w:hint="default"/>
        <w:lang w:val="es-ES" w:eastAsia="en-US" w:bidi="ar-SA"/>
      </w:rPr>
    </w:lvl>
    <w:lvl w:ilvl="2">
      <w:numFmt w:val="bullet"/>
      <w:lvlText w:val="•"/>
      <w:lvlJc w:val="left"/>
      <w:pPr>
        <w:ind w:left="2712" w:hanging="360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648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584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520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456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392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328" w:hanging="360"/>
      </w:pPr>
      <w:rPr>
        <w:rFonts w:hint="default"/>
        <w:lang w:val="es-ES" w:eastAsia="en-US" w:bidi="ar-SA"/>
      </w:rPr>
    </w:lvl>
  </w:abstractNum>
  <w:abstractNum w:abstractNumId="13" w15:restartNumberingAfterBreak="0">
    <w:nsid w:val="2B3269D7"/>
    <w:multiLevelType w:val="multilevel"/>
    <w:tmpl w:val="57C7309E"/>
    <w:lvl w:ilvl="0">
      <w:start w:val="1"/>
      <w:numFmt w:val="decimal"/>
      <w:lvlText w:val="%1."/>
      <w:lvlJc w:val="left"/>
      <w:pPr>
        <w:ind w:left="394" w:hanging="281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>
      <w:start w:val="1"/>
      <w:numFmt w:val="lowerLetter"/>
      <w:lvlText w:val="%2)"/>
      <w:lvlJc w:val="left"/>
      <w:pPr>
        <w:ind w:left="1193" w:hanging="720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>
      <w:start w:val="1"/>
      <w:numFmt w:val="lowerRoman"/>
      <w:lvlText w:val="%3)"/>
      <w:lvlJc w:val="left"/>
      <w:pPr>
        <w:ind w:left="1430" w:hanging="184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14" w15:restartNumberingAfterBreak="0">
    <w:nsid w:val="2D346040"/>
    <w:multiLevelType w:val="multilevel"/>
    <w:tmpl w:val="2D346040"/>
    <w:lvl w:ilvl="0">
      <w:start w:val="3"/>
      <w:numFmt w:val="decimal"/>
      <w:pStyle w:val="Im3Titulo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6244B9"/>
    <w:multiLevelType w:val="multilevel"/>
    <w:tmpl w:val="386244B9"/>
    <w:lvl w:ilvl="0">
      <w:start w:val="1"/>
      <w:numFmt w:val="lowerLetter"/>
      <w:pStyle w:val="Numeracin2"/>
      <w:lvlText w:val="%1)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6" w15:restartNumberingAfterBreak="0">
    <w:nsid w:val="3D2B52A2"/>
    <w:multiLevelType w:val="multilevel"/>
    <w:tmpl w:val="3D2B52A2"/>
    <w:lvl w:ilvl="0">
      <w:start w:val="1"/>
      <w:numFmt w:val="lowerLetter"/>
      <w:pStyle w:val="Nmeracionletras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17" w15:restartNumberingAfterBreak="0">
    <w:nsid w:val="3EF15A59"/>
    <w:multiLevelType w:val="multilevel"/>
    <w:tmpl w:val="3EF15A59"/>
    <w:lvl w:ilvl="0">
      <w:start w:val="1"/>
      <w:numFmt w:val="bullet"/>
      <w:pStyle w:val="Vieta41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BEB3A21"/>
    <w:multiLevelType w:val="multilevel"/>
    <w:tmpl w:val="4BEB3A21"/>
    <w:lvl w:ilvl="0">
      <w:start w:val="1"/>
      <w:numFmt w:val="bullet"/>
      <w:pStyle w:val="Vieta1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EA66939"/>
    <w:multiLevelType w:val="multilevel"/>
    <w:tmpl w:val="4EA66939"/>
    <w:lvl w:ilvl="0">
      <w:start w:val="1"/>
      <w:numFmt w:val="bullet"/>
      <w:pStyle w:val="Vieta4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516A07BF"/>
    <w:multiLevelType w:val="multilevel"/>
    <w:tmpl w:val="516A07BF"/>
    <w:lvl w:ilvl="0">
      <w:start w:val="1"/>
      <w:numFmt w:val="lowerLetter"/>
      <w:pStyle w:val="VietaLetra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1" w15:restartNumberingAfterBreak="0">
    <w:nsid w:val="57C7309E"/>
    <w:multiLevelType w:val="multilevel"/>
    <w:tmpl w:val="57C7309E"/>
    <w:lvl w:ilvl="0">
      <w:start w:val="1"/>
      <w:numFmt w:val="decimal"/>
      <w:lvlText w:val="%1."/>
      <w:lvlJc w:val="left"/>
      <w:pPr>
        <w:ind w:left="394" w:hanging="281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>
      <w:start w:val="1"/>
      <w:numFmt w:val="lowerLetter"/>
      <w:lvlText w:val="%2)"/>
      <w:lvlJc w:val="left"/>
      <w:pPr>
        <w:ind w:left="1193" w:hanging="720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>
      <w:start w:val="1"/>
      <w:numFmt w:val="lowerRoman"/>
      <w:lvlText w:val="%3)"/>
      <w:lvlJc w:val="left"/>
      <w:pPr>
        <w:ind w:left="1430" w:hanging="184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22" w15:restartNumberingAfterBreak="0">
    <w:nsid w:val="58951276"/>
    <w:multiLevelType w:val="multilevel"/>
    <w:tmpl w:val="58951276"/>
    <w:lvl w:ilvl="0">
      <w:start w:val="1"/>
      <w:numFmt w:val="bullet"/>
      <w:pStyle w:val="VietaIM3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F7655A8"/>
    <w:multiLevelType w:val="multilevel"/>
    <w:tmpl w:val="6F7655A8"/>
    <w:lvl w:ilvl="0">
      <w:start w:val="1"/>
      <w:numFmt w:val="bullet"/>
      <w:pStyle w:val="Vieta2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78577FE"/>
    <w:multiLevelType w:val="multilevel"/>
    <w:tmpl w:val="778577FE"/>
    <w:lvl w:ilvl="0">
      <w:start w:val="1"/>
      <w:numFmt w:val="decimal"/>
      <w:pStyle w:val="Titulo4"/>
      <w:lvlText w:val="%1."/>
      <w:lvlJc w:val="left"/>
      <w:pPr>
        <w:tabs>
          <w:tab w:val="left" w:pos="567"/>
        </w:tabs>
        <w:ind w:left="567" w:hanging="567"/>
      </w:pPr>
      <w:rPr>
        <w:rFonts w:ascii="Arial Negrita" w:hAnsi="Arial Negrita" w:cs="Times New Roman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lvlText w:val="%1.%2."/>
      <w:lvlJc w:val="left"/>
      <w:pPr>
        <w:tabs>
          <w:tab w:val="left" w:pos="709"/>
        </w:tabs>
        <w:ind w:left="709" w:hanging="709"/>
      </w:pPr>
      <w:rPr>
        <w:rFonts w:ascii="Arial Negrita" w:hAnsi="Arial Negrita" w:cs="Arial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lvlText w:val="%1.%2.%3"/>
      <w:lvlJc w:val="left"/>
      <w:pPr>
        <w:tabs>
          <w:tab w:val="left" w:pos="709"/>
        </w:tabs>
        <w:ind w:left="709" w:hanging="709"/>
      </w:pPr>
      <w:rPr>
        <w:rFonts w:ascii="Arial Negrita" w:hAnsi="Arial Negrita" w:cs="Times New Roman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tabs>
          <w:tab w:val="left" w:pos="709"/>
        </w:tabs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4">
      <w:start w:val="1"/>
      <w:numFmt w:val="decimal"/>
      <w:lvlText w:val="%5)"/>
      <w:lvlJc w:val="left"/>
      <w:pPr>
        <w:tabs>
          <w:tab w:val="left" w:pos="1008"/>
        </w:tabs>
        <w:ind w:left="1008" w:hanging="432"/>
      </w:pPr>
      <w:rPr>
        <w:rFonts w:cs="Times New Roman" w:hint="default"/>
      </w:rPr>
    </w:lvl>
    <w:lvl w:ilvl="5">
      <w:start w:val="1"/>
      <w:numFmt w:val="lowerLetter"/>
      <w:lvlText w:val="%6)"/>
      <w:lvlJc w:val="left"/>
      <w:pPr>
        <w:tabs>
          <w:tab w:val="left" w:pos="1152"/>
        </w:tabs>
        <w:ind w:left="1152" w:hanging="432"/>
      </w:pPr>
      <w:rPr>
        <w:rFonts w:cs="Times New Roman" w:hint="default"/>
      </w:rPr>
    </w:lvl>
    <w:lvl w:ilvl="6">
      <w:start w:val="1"/>
      <w:numFmt w:val="lowerRoman"/>
      <w:lvlText w:val="%7)"/>
      <w:lvlJc w:val="right"/>
      <w:pPr>
        <w:tabs>
          <w:tab w:val="left" w:pos="1296"/>
        </w:tabs>
        <w:ind w:left="1296" w:hanging="288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left" w:pos="1440"/>
        </w:tabs>
        <w:ind w:left="1440" w:hanging="432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left" w:pos="1584"/>
        </w:tabs>
        <w:ind w:left="1584" w:hanging="144"/>
      </w:pPr>
      <w:rPr>
        <w:rFonts w:cs="Times New Roman" w:hint="default"/>
      </w:rPr>
    </w:lvl>
  </w:abstractNum>
  <w:abstractNum w:abstractNumId="25" w15:restartNumberingAfterBreak="0">
    <w:nsid w:val="7A5C6296"/>
    <w:multiLevelType w:val="multilevel"/>
    <w:tmpl w:val="7A5C6296"/>
    <w:lvl w:ilvl="0">
      <w:start w:val="1"/>
      <w:numFmt w:val="decimal"/>
      <w:pStyle w:val="Numeracin1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7B6F2F62"/>
    <w:multiLevelType w:val="multilevel"/>
    <w:tmpl w:val="7B6F2F62"/>
    <w:lvl w:ilvl="0">
      <w:start w:val="1"/>
      <w:numFmt w:val="decimal"/>
      <w:pStyle w:val="TITULO1IM3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08584045">
    <w:abstractNumId w:val="9"/>
  </w:num>
  <w:num w:numId="2" w16cid:durableId="1427924093">
    <w:abstractNumId w:val="7"/>
  </w:num>
  <w:num w:numId="3" w16cid:durableId="1002322571">
    <w:abstractNumId w:val="6"/>
  </w:num>
  <w:num w:numId="4" w16cid:durableId="821392823">
    <w:abstractNumId w:val="5"/>
  </w:num>
  <w:num w:numId="5" w16cid:durableId="1534802158">
    <w:abstractNumId w:val="4"/>
  </w:num>
  <w:num w:numId="6" w16cid:durableId="1183277541">
    <w:abstractNumId w:val="8"/>
  </w:num>
  <w:num w:numId="7" w16cid:durableId="124010107">
    <w:abstractNumId w:val="3"/>
  </w:num>
  <w:num w:numId="8" w16cid:durableId="2030326363">
    <w:abstractNumId w:val="2"/>
  </w:num>
  <w:num w:numId="9" w16cid:durableId="1606158684">
    <w:abstractNumId w:val="1"/>
  </w:num>
  <w:num w:numId="10" w16cid:durableId="1974797576">
    <w:abstractNumId w:val="0"/>
  </w:num>
  <w:num w:numId="11" w16cid:durableId="1454448012">
    <w:abstractNumId w:val="16"/>
  </w:num>
  <w:num w:numId="12" w16cid:durableId="457408376">
    <w:abstractNumId w:val="22"/>
  </w:num>
  <w:num w:numId="13" w16cid:durableId="1632245184">
    <w:abstractNumId w:val="17"/>
  </w:num>
  <w:num w:numId="14" w16cid:durableId="1634871613">
    <w:abstractNumId w:val="11"/>
  </w:num>
  <w:num w:numId="15" w16cid:durableId="844125615">
    <w:abstractNumId w:val="20"/>
  </w:num>
  <w:num w:numId="16" w16cid:durableId="250743836">
    <w:abstractNumId w:val="14"/>
  </w:num>
  <w:num w:numId="17" w16cid:durableId="168102294">
    <w:abstractNumId w:val="18"/>
  </w:num>
  <w:num w:numId="18" w16cid:durableId="1403411904">
    <w:abstractNumId w:val="23"/>
  </w:num>
  <w:num w:numId="19" w16cid:durableId="624316791">
    <w:abstractNumId w:val="19"/>
  </w:num>
  <w:num w:numId="20" w16cid:durableId="2054765305">
    <w:abstractNumId w:val="25"/>
  </w:num>
  <w:num w:numId="21" w16cid:durableId="1211767667">
    <w:abstractNumId w:val="15"/>
  </w:num>
  <w:num w:numId="22" w16cid:durableId="1481776252">
    <w:abstractNumId w:val="26"/>
  </w:num>
  <w:num w:numId="23" w16cid:durableId="1930188821">
    <w:abstractNumId w:val="24"/>
  </w:num>
  <w:num w:numId="24" w16cid:durableId="1470250206">
    <w:abstractNumId w:val="21"/>
  </w:num>
  <w:num w:numId="25" w16cid:durableId="566765177">
    <w:abstractNumId w:val="12"/>
  </w:num>
  <w:num w:numId="26" w16cid:durableId="697312697">
    <w:abstractNumId w:val="10"/>
  </w:num>
  <w:num w:numId="27" w16cid:durableId="10705048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bordersDoNotSurroundHeader/>
  <w:bordersDoNotSurroundFooter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29BA"/>
    <w:rsid w:val="00001680"/>
    <w:rsid w:val="0000228A"/>
    <w:rsid w:val="00002DE2"/>
    <w:rsid w:val="0000326D"/>
    <w:rsid w:val="000058DD"/>
    <w:rsid w:val="00006863"/>
    <w:rsid w:val="00006C9D"/>
    <w:rsid w:val="00007292"/>
    <w:rsid w:val="000078A1"/>
    <w:rsid w:val="00007F4F"/>
    <w:rsid w:val="00010CD6"/>
    <w:rsid w:val="000117B5"/>
    <w:rsid w:val="000119C5"/>
    <w:rsid w:val="00011CB1"/>
    <w:rsid w:val="00011EE0"/>
    <w:rsid w:val="000120A5"/>
    <w:rsid w:val="000127B0"/>
    <w:rsid w:val="00012F6B"/>
    <w:rsid w:val="00013713"/>
    <w:rsid w:val="00013795"/>
    <w:rsid w:val="000139A5"/>
    <w:rsid w:val="00013D22"/>
    <w:rsid w:val="00013F5E"/>
    <w:rsid w:val="0001416B"/>
    <w:rsid w:val="000143D0"/>
    <w:rsid w:val="00014C97"/>
    <w:rsid w:val="00017088"/>
    <w:rsid w:val="00017319"/>
    <w:rsid w:val="00017BF4"/>
    <w:rsid w:val="00020451"/>
    <w:rsid w:val="00020609"/>
    <w:rsid w:val="00020AD7"/>
    <w:rsid w:val="000215CE"/>
    <w:rsid w:val="00021D07"/>
    <w:rsid w:val="00022131"/>
    <w:rsid w:val="0002291E"/>
    <w:rsid w:val="00022EA0"/>
    <w:rsid w:val="00023FEC"/>
    <w:rsid w:val="00025082"/>
    <w:rsid w:val="000251B5"/>
    <w:rsid w:val="0002589B"/>
    <w:rsid w:val="00026575"/>
    <w:rsid w:val="000265A0"/>
    <w:rsid w:val="00027A01"/>
    <w:rsid w:val="00027B07"/>
    <w:rsid w:val="00027F83"/>
    <w:rsid w:val="00027FD2"/>
    <w:rsid w:val="000305C4"/>
    <w:rsid w:val="00030FED"/>
    <w:rsid w:val="0003116F"/>
    <w:rsid w:val="0003241D"/>
    <w:rsid w:val="00033238"/>
    <w:rsid w:val="00033249"/>
    <w:rsid w:val="000335C3"/>
    <w:rsid w:val="0003486B"/>
    <w:rsid w:val="00034A27"/>
    <w:rsid w:val="00034C96"/>
    <w:rsid w:val="00036B3C"/>
    <w:rsid w:val="00036BA1"/>
    <w:rsid w:val="00036FF0"/>
    <w:rsid w:val="000415CA"/>
    <w:rsid w:val="00042B91"/>
    <w:rsid w:val="00043531"/>
    <w:rsid w:val="00045963"/>
    <w:rsid w:val="000459D2"/>
    <w:rsid w:val="00045F6D"/>
    <w:rsid w:val="00047637"/>
    <w:rsid w:val="0005066C"/>
    <w:rsid w:val="000509C2"/>
    <w:rsid w:val="000524F4"/>
    <w:rsid w:val="000526EC"/>
    <w:rsid w:val="0005309C"/>
    <w:rsid w:val="00053C3F"/>
    <w:rsid w:val="000548AF"/>
    <w:rsid w:val="00055040"/>
    <w:rsid w:val="00055225"/>
    <w:rsid w:val="00055CB6"/>
    <w:rsid w:val="000565D4"/>
    <w:rsid w:val="00057B74"/>
    <w:rsid w:val="00060290"/>
    <w:rsid w:val="0006044D"/>
    <w:rsid w:val="000610B6"/>
    <w:rsid w:val="00061506"/>
    <w:rsid w:val="00062055"/>
    <w:rsid w:val="0006240B"/>
    <w:rsid w:val="0006290D"/>
    <w:rsid w:val="0006332D"/>
    <w:rsid w:val="0006525E"/>
    <w:rsid w:val="000659EB"/>
    <w:rsid w:val="00066162"/>
    <w:rsid w:val="00070133"/>
    <w:rsid w:val="000712F2"/>
    <w:rsid w:val="00071570"/>
    <w:rsid w:val="000718EF"/>
    <w:rsid w:val="00072207"/>
    <w:rsid w:val="000725CA"/>
    <w:rsid w:val="00073726"/>
    <w:rsid w:val="00073948"/>
    <w:rsid w:val="00073B8E"/>
    <w:rsid w:val="00073BFC"/>
    <w:rsid w:val="00076BE2"/>
    <w:rsid w:val="000774AD"/>
    <w:rsid w:val="00077589"/>
    <w:rsid w:val="00077ED3"/>
    <w:rsid w:val="00080351"/>
    <w:rsid w:val="000812F9"/>
    <w:rsid w:val="000817CD"/>
    <w:rsid w:val="00083086"/>
    <w:rsid w:val="00083A8F"/>
    <w:rsid w:val="00084F31"/>
    <w:rsid w:val="00085200"/>
    <w:rsid w:val="00085454"/>
    <w:rsid w:val="000860B9"/>
    <w:rsid w:val="00086557"/>
    <w:rsid w:val="0008669A"/>
    <w:rsid w:val="000874B8"/>
    <w:rsid w:val="000879AA"/>
    <w:rsid w:val="00087FEB"/>
    <w:rsid w:val="00087FEE"/>
    <w:rsid w:val="0009053F"/>
    <w:rsid w:val="0009267E"/>
    <w:rsid w:val="000937FE"/>
    <w:rsid w:val="00093EEC"/>
    <w:rsid w:val="00094183"/>
    <w:rsid w:val="000952F9"/>
    <w:rsid w:val="000955AA"/>
    <w:rsid w:val="000955C2"/>
    <w:rsid w:val="00095974"/>
    <w:rsid w:val="000A069C"/>
    <w:rsid w:val="000A1A0E"/>
    <w:rsid w:val="000A1BAB"/>
    <w:rsid w:val="000A2D32"/>
    <w:rsid w:val="000A2E04"/>
    <w:rsid w:val="000A37EB"/>
    <w:rsid w:val="000A3944"/>
    <w:rsid w:val="000A400F"/>
    <w:rsid w:val="000A4410"/>
    <w:rsid w:val="000A5371"/>
    <w:rsid w:val="000A5723"/>
    <w:rsid w:val="000A6B09"/>
    <w:rsid w:val="000A6B54"/>
    <w:rsid w:val="000A7035"/>
    <w:rsid w:val="000A70A6"/>
    <w:rsid w:val="000A75C9"/>
    <w:rsid w:val="000A76EA"/>
    <w:rsid w:val="000B0E5E"/>
    <w:rsid w:val="000B181E"/>
    <w:rsid w:val="000B2472"/>
    <w:rsid w:val="000B3A96"/>
    <w:rsid w:val="000B4BFB"/>
    <w:rsid w:val="000B51F8"/>
    <w:rsid w:val="000B5E67"/>
    <w:rsid w:val="000B6E52"/>
    <w:rsid w:val="000B779F"/>
    <w:rsid w:val="000B7864"/>
    <w:rsid w:val="000C031A"/>
    <w:rsid w:val="000C03FA"/>
    <w:rsid w:val="000C195E"/>
    <w:rsid w:val="000C1C0F"/>
    <w:rsid w:val="000C28DE"/>
    <w:rsid w:val="000C3A23"/>
    <w:rsid w:val="000C4074"/>
    <w:rsid w:val="000C409A"/>
    <w:rsid w:val="000C411D"/>
    <w:rsid w:val="000C4541"/>
    <w:rsid w:val="000C71FA"/>
    <w:rsid w:val="000D0ABD"/>
    <w:rsid w:val="000D16F2"/>
    <w:rsid w:val="000D2120"/>
    <w:rsid w:val="000D3691"/>
    <w:rsid w:val="000D3C5C"/>
    <w:rsid w:val="000D3C7E"/>
    <w:rsid w:val="000D4D85"/>
    <w:rsid w:val="000D6A32"/>
    <w:rsid w:val="000E1143"/>
    <w:rsid w:val="000E158D"/>
    <w:rsid w:val="000E1832"/>
    <w:rsid w:val="000E20E4"/>
    <w:rsid w:val="000E2B75"/>
    <w:rsid w:val="000E2F73"/>
    <w:rsid w:val="000E33CD"/>
    <w:rsid w:val="000E566A"/>
    <w:rsid w:val="000E5A41"/>
    <w:rsid w:val="000E67AD"/>
    <w:rsid w:val="000E7141"/>
    <w:rsid w:val="000E791E"/>
    <w:rsid w:val="000F0D12"/>
    <w:rsid w:val="000F140D"/>
    <w:rsid w:val="000F4157"/>
    <w:rsid w:val="000F446A"/>
    <w:rsid w:val="000F44D2"/>
    <w:rsid w:val="000F44F3"/>
    <w:rsid w:val="000F4F66"/>
    <w:rsid w:val="000F545F"/>
    <w:rsid w:val="000F5912"/>
    <w:rsid w:val="000F5AEA"/>
    <w:rsid w:val="000F6FEB"/>
    <w:rsid w:val="000F7C55"/>
    <w:rsid w:val="00100317"/>
    <w:rsid w:val="00101382"/>
    <w:rsid w:val="00102B67"/>
    <w:rsid w:val="00102E9C"/>
    <w:rsid w:val="001036CA"/>
    <w:rsid w:val="001039B6"/>
    <w:rsid w:val="00103E27"/>
    <w:rsid w:val="00104881"/>
    <w:rsid w:val="00104A68"/>
    <w:rsid w:val="00104CB7"/>
    <w:rsid w:val="00104F77"/>
    <w:rsid w:val="001060F8"/>
    <w:rsid w:val="00106137"/>
    <w:rsid w:val="00107036"/>
    <w:rsid w:val="001070E9"/>
    <w:rsid w:val="0010765C"/>
    <w:rsid w:val="00107AC4"/>
    <w:rsid w:val="001115AA"/>
    <w:rsid w:val="001118C6"/>
    <w:rsid w:val="00112112"/>
    <w:rsid w:val="00112322"/>
    <w:rsid w:val="001139F4"/>
    <w:rsid w:val="001140C9"/>
    <w:rsid w:val="001142F1"/>
    <w:rsid w:val="00114564"/>
    <w:rsid w:val="0011496D"/>
    <w:rsid w:val="00114D80"/>
    <w:rsid w:val="001168A1"/>
    <w:rsid w:val="001179E3"/>
    <w:rsid w:val="00120299"/>
    <w:rsid w:val="00120E51"/>
    <w:rsid w:val="00120EBC"/>
    <w:rsid w:val="00121695"/>
    <w:rsid w:val="0012198E"/>
    <w:rsid w:val="001219B8"/>
    <w:rsid w:val="00121AB1"/>
    <w:rsid w:val="00121AE1"/>
    <w:rsid w:val="00122679"/>
    <w:rsid w:val="0012377C"/>
    <w:rsid w:val="00123AB3"/>
    <w:rsid w:val="001243A1"/>
    <w:rsid w:val="001248DE"/>
    <w:rsid w:val="00124BB8"/>
    <w:rsid w:val="00125792"/>
    <w:rsid w:val="00130278"/>
    <w:rsid w:val="00131FA6"/>
    <w:rsid w:val="00133826"/>
    <w:rsid w:val="00133A19"/>
    <w:rsid w:val="00133FE4"/>
    <w:rsid w:val="00134D07"/>
    <w:rsid w:val="00134F53"/>
    <w:rsid w:val="00135161"/>
    <w:rsid w:val="00135628"/>
    <w:rsid w:val="001357D4"/>
    <w:rsid w:val="00140919"/>
    <w:rsid w:val="00140A89"/>
    <w:rsid w:val="00142AC5"/>
    <w:rsid w:val="00142E46"/>
    <w:rsid w:val="001445D3"/>
    <w:rsid w:val="00145745"/>
    <w:rsid w:val="00145E1B"/>
    <w:rsid w:val="00146248"/>
    <w:rsid w:val="001465DB"/>
    <w:rsid w:val="00150893"/>
    <w:rsid w:val="00150C62"/>
    <w:rsid w:val="0015143E"/>
    <w:rsid w:val="00151B59"/>
    <w:rsid w:val="00151F53"/>
    <w:rsid w:val="00152015"/>
    <w:rsid w:val="0015209B"/>
    <w:rsid w:val="00152152"/>
    <w:rsid w:val="001526A4"/>
    <w:rsid w:val="0015384F"/>
    <w:rsid w:val="00153872"/>
    <w:rsid w:val="00153E2C"/>
    <w:rsid w:val="00154630"/>
    <w:rsid w:val="001547A3"/>
    <w:rsid w:val="00154CCF"/>
    <w:rsid w:val="00154CDF"/>
    <w:rsid w:val="00156227"/>
    <w:rsid w:val="00156506"/>
    <w:rsid w:val="00156B4B"/>
    <w:rsid w:val="0015747F"/>
    <w:rsid w:val="00157B5F"/>
    <w:rsid w:val="00157CF8"/>
    <w:rsid w:val="00160399"/>
    <w:rsid w:val="0016072A"/>
    <w:rsid w:val="00160BE8"/>
    <w:rsid w:val="00160BEA"/>
    <w:rsid w:val="00161F36"/>
    <w:rsid w:val="001625FD"/>
    <w:rsid w:val="00162D12"/>
    <w:rsid w:val="00165CB3"/>
    <w:rsid w:val="001666BF"/>
    <w:rsid w:val="001674B5"/>
    <w:rsid w:val="00172314"/>
    <w:rsid w:val="001725AD"/>
    <w:rsid w:val="00173B30"/>
    <w:rsid w:val="00173F97"/>
    <w:rsid w:val="00174218"/>
    <w:rsid w:val="00174ABB"/>
    <w:rsid w:val="001757A3"/>
    <w:rsid w:val="00175AD2"/>
    <w:rsid w:val="0017642C"/>
    <w:rsid w:val="00176611"/>
    <w:rsid w:val="0017796C"/>
    <w:rsid w:val="00177EE1"/>
    <w:rsid w:val="001800BF"/>
    <w:rsid w:val="0018200F"/>
    <w:rsid w:val="00182BA6"/>
    <w:rsid w:val="00182CF1"/>
    <w:rsid w:val="00183247"/>
    <w:rsid w:val="00183375"/>
    <w:rsid w:val="001833FA"/>
    <w:rsid w:val="001834FC"/>
    <w:rsid w:val="00183C3B"/>
    <w:rsid w:val="001848E7"/>
    <w:rsid w:val="001876B5"/>
    <w:rsid w:val="00190871"/>
    <w:rsid w:val="00190CE3"/>
    <w:rsid w:val="001924F9"/>
    <w:rsid w:val="001927E6"/>
    <w:rsid w:val="00193D96"/>
    <w:rsid w:val="0019465E"/>
    <w:rsid w:val="00194D46"/>
    <w:rsid w:val="001957AE"/>
    <w:rsid w:val="00195FD6"/>
    <w:rsid w:val="0019765A"/>
    <w:rsid w:val="001A0340"/>
    <w:rsid w:val="001A1BFE"/>
    <w:rsid w:val="001A22B5"/>
    <w:rsid w:val="001A3627"/>
    <w:rsid w:val="001A3B1A"/>
    <w:rsid w:val="001A3C66"/>
    <w:rsid w:val="001A3D14"/>
    <w:rsid w:val="001A3D61"/>
    <w:rsid w:val="001A3E32"/>
    <w:rsid w:val="001A4820"/>
    <w:rsid w:val="001A4B17"/>
    <w:rsid w:val="001A4D3D"/>
    <w:rsid w:val="001A5B0C"/>
    <w:rsid w:val="001A5EF7"/>
    <w:rsid w:val="001A5F8A"/>
    <w:rsid w:val="001A695F"/>
    <w:rsid w:val="001A6B1C"/>
    <w:rsid w:val="001A6BD6"/>
    <w:rsid w:val="001A7973"/>
    <w:rsid w:val="001B0CE7"/>
    <w:rsid w:val="001B1062"/>
    <w:rsid w:val="001B275B"/>
    <w:rsid w:val="001B282E"/>
    <w:rsid w:val="001B2BCB"/>
    <w:rsid w:val="001B2F83"/>
    <w:rsid w:val="001B4F5B"/>
    <w:rsid w:val="001B59B9"/>
    <w:rsid w:val="001B5C21"/>
    <w:rsid w:val="001B5D8C"/>
    <w:rsid w:val="001B7594"/>
    <w:rsid w:val="001B794E"/>
    <w:rsid w:val="001C0500"/>
    <w:rsid w:val="001C0F18"/>
    <w:rsid w:val="001C2514"/>
    <w:rsid w:val="001C2693"/>
    <w:rsid w:val="001C2ED3"/>
    <w:rsid w:val="001C2FF6"/>
    <w:rsid w:val="001C3433"/>
    <w:rsid w:val="001C399D"/>
    <w:rsid w:val="001C3EFC"/>
    <w:rsid w:val="001C402D"/>
    <w:rsid w:val="001C43CE"/>
    <w:rsid w:val="001C4496"/>
    <w:rsid w:val="001C4CA0"/>
    <w:rsid w:val="001C57F9"/>
    <w:rsid w:val="001C659B"/>
    <w:rsid w:val="001C68F3"/>
    <w:rsid w:val="001C6B23"/>
    <w:rsid w:val="001C7313"/>
    <w:rsid w:val="001C73F4"/>
    <w:rsid w:val="001C7754"/>
    <w:rsid w:val="001C7D67"/>
    <w:rsid w:val="001D1572"/>
    <w:rsid w:val="001D17AB"/>
    <w:rsid w:val="001D21BF"/>
    <w:rsid w:val="001D2835"/>
    <w:rsid w:val="001D2E64"/>
    <w:rsid w:val="001D317D"/>
    <w:rsid w:val="001D322F"/>
    <w:rsid w:val="001D406B"/>
    <w:rsid w:val="001D42D7"/>
    <w:rsid w:val="001D4C90"/>
    <w:rsid w:val="001D52ED"/>
    <w:rsid w:val="001D5BED"/>
    <w:rsid w:val="001D6F3C"/>
    <w:rsid w:val="001D77D0"/>
    <w:rsid w:val="001D7D58"/>
    <w:rsid w:val="001E0092"/>
    <w:rsid w:val="001E0F89"/>
    <w:rsid w:val="001E0FBF"/>
    <w:rsid w:val="001E1012"/>
    <w:rsid w:val="001E1576"/>
    <w:rsid w:val="001E21E9"/>
    <w:rsid w:val="001E262C"/>
    <w:rsid w:val="001E2C72"/>
    <w:rsid w:val="001E497A"/>
    <w:rsid w:val="001E4DD7"/>
    <w:rsid w:val="001E5583"/>
    <w:rsid w:val="001E5665"/>
    <w:rsid w:val="001E595C"/>
    <w:rsid w:val="001E60FD"/>
    <w:rsid w:val="001E6175"/>
    <w:rsid w:val="001E6981"/>
    <w:rsid w:val="001E6F9D"/>
    <w:rsid w:val="001E7512"/>
    <w:rsid w:val="001E7669"/>
    <w:rsid w:val="001E7F97"/>
    <w:rsid w:val="001F018C"/>
    <w:rsid w:val="001F01C1"/>
    <w:rsid w:val="001F0BF3"/>
    <w:rsid w:val="001F1143"/>
    <w:rsid w:val="001F1293"/>
    <w:rsid w:val="001F1403"/>
    <w:rsid w:val="001F1CA8"/>
    <w:rsid w:val="001F1CCA"/>
    <w:rsid w:val="001F1F0F"/>
    <w:rsid w:val="001F2D73"/>
    <w:rsid w:val="001F3B1A"/>
    <w:rsid w:val="001F579E"/>
    <w:rsid w:val="001F6A66"/>
    <w:rsid w:val="0020160C"/>
    <w:rsid w:val="00201B3B"/>
    <w:rsid w:val="00203771"/>
    <w:rsid w:val="002037F1"/>
    <w:rsid w:val="00203866"/>
    <w:rsid w:val="002047C0"/>
    <w:rsid w:val="00204940"/>
    <w:rsid w:val="00204DF0"/>
    <w:rsid w:val="0020572F"/>
    <w:rsid w:val="00205E88"/>
    <w:rsid w:val="00206CA8"/>
    <w:rsid w:val="002076EB"/>
    <w:rsid w:val="00207969"/>
    <w:rsid w:val="00210152"/>
    <w:rsid w:val="00210A57"/>
    <w:rsid w:val="00210C60"/>
    <w:rsid w:val="0021137A"/>
    <w:rsid w:val="00211875"/>
    <w:rsid w:val="002121C8"/>
    <w:rsid w:val="00212806"/>
    <w:rsid w:val="00212A4F"/>
    <w:rsid w:val="002139DD"/>
    <w:rsid w:val="0021498A"/>
    <w:rsid w:val="00215061"/>
    <w:rsid w:val="00215310"/>
    <w:rsid w:val="00215403"/>
    <w:rsid w:val="002157D8"/>
    <w:rsid w:val="0021585A"/>
    <w:rsid w:val="0021648D"/>
    <w:rsid w:val="002173C2"/>
    <w:rsid w:val="00217A3C"/>
    <w:rsid w:val="00217BF0"/>
    <w:rsid w:val="00217C78"/>
    <w:rsid w:val="0022171A"/>
    <w:rsid w:val="00222E82"/>
    <w:rsid w:val="00223115"/>
    <w:rsid w:val="002233D1"/>
    <w:rsid w:val="00223DB0"/>
    <w:rsid w:val="00224D96"/>
    <w:rsid w:val="00224F83"/>
    <w:rsid w:val="00226329"/>
    <w:rsid w:val="00226752"/>
    <w:rsid w:val="00230D23"/>
    <w:rsid w:val="00231D0D"/>
    <w:rsid w:val="00232633"/>
    <w:rsid w:val="00232CA7"/>
    <w:rsid w:val="00233A46"/>
    <w:rsid w:val="00233F7F"/>
    <w:rsid w:val="002343B6"/>
    <w:rsid w:val="0023505D"/>
    <w:rsid w:val="00235260"/>
    <w:rsid w:val="00235605"/>
    <w:rsid w:val="00235673"/>
    <w:rsid w:val="0023629C"/>
    <w:rsid w:val="00236617"/>
    <w:rsid w:val="00236B88"/>
    <w:rsid w:val="00236F23"/>
    <w:rsid w:val="00237C64"/>
    <w:rsid w:val="00241AD8"/>
    <w:rsid w:val="002434B3"/>
    <w:rsid w:val="002462D0"/>
    <w:rsid w:val="002462F3"/>
    <w:rsid w:val="002470C9"/>
    <w:rsid w:val="002478D1"/>
    <w:rsid w:val="00247E3D"/>
    <w:rsid w:val="002519C0"/>
    <w:rsid w:val="00251CC6"/>
    <w:rsid w:val="00251F08"/>
    <w:rsid w:val="00251FDE"/>
    <w:rsid w:val="002523CF"/>
    <w:rsid w:val="002525BC"/>
    <w:rsid w:val="0025318C"/>
    <w:rsid w:val="00253520"/>
    <w:rsid w:val="0025400B"/>
    <w:rsid w:val="0025645E"/>
    <w:rsid w:val="00256E73"/>
    <w:rsid w:val="00256ED6"/>
    <w:rsid w:val="002579E6"/>
    <w:rsid w:val="002613ED"/>
    <w:rsid w:val="00261542"/>
    <w:rsid w:val="00261B0E"/>
    <w:rsid w:val="00261D07"/>
    <w:rsid w:val="002627B6"/>
    <w:rsid w:val="002629EF"/>
    <w:rsid w:val="00262E87"/>
    <w:rsid w:val="00263CF5"/>
    <w:rsid w:val="00263EC7"/>
    <w:rsid w:val="00264E7D"/>
    <w:rsid w:val="00265B0F"/>
    <w:rsid w:val="00266E9A"/>
    <w:rsid w:val="00267BF2"/>
    <w:rsid w:val="00270395"/>
    <w:rsid w:val="00271CF2"/>
    <w:rsid w:val="0027380C"/>
    <w:rsid w:val="00273A05"/>
    <w:rsid w:val="00274534"/>
    <w:rsid w:val="00275819"/>
    <w:rsid w:val="002758CE"/>
    <w:rsid w:val="00276209"/>
    <w:rsid w:val="002764B7"/>
    <w:rsid w:val="00277ADE"/>
    <w:rsid w:val="00277C2D"/>
    <w:rsid w:val="00280640"/>
    <w:rsid w:val="002810C6"/>
    <w:rsid w:val="002824E6"/>
    <w:rsid w:val="00282CA8"/>
    <w:rsid w:val="002834A1"/>
    <w:rsid w:val="0028385D"/>
    <w:rsid w:val="00283FC3"/>
    <w:rsid w:val="0028409D"/>
    <w:rsid w:val="002841BE"/>
    <w:rsid w:val="00285203"/>
    <w:rsid w:val="00285DB0"/>
    <w:rsid w:val="00285FFF"/>
    <w:rsid w:val="0028613E"/>
    <w:rsid w:val="00286AB6"/>
    <w:rsid w:val="0028758C"/>
    <w:rsid w:val="002879D0"/>
    <w:rsid w:val="0029137D"/>
    <w:rsid w:val="002921D4"/>
    <w:rsid w:val="0029225B"/>
    <w:rsid w:val="002927C8"/>
    <w:rsid w:val="00292AE9"/>
    <w:rsid w:val="002934F7"/>
    <w:rsid w:val="0029361A"/>
    <w:rsid w:val="00293F0D"/>
    <w:rsid w:val="00294F8B"/>
    <w:rsid w:val="00295141"/>
    <w:rsid w:val="00295485"/>
    <w:rsid w:val="0029601C"/>
    <w:rsid w:val="00296494"/>
    <w:rsid w:val="002964DA"/>
    <w:rsid w:val="0029679E"/>
    <w:rsid w:val="002972AB"/>
    <w:rsid w:val="00297D47"/>
    <w:rsid w:val="00297F40"/>
    <w:rsid w:val="00297F66"/>
    <w:rsid w:val="002A1B61"/>
    <w:rsid w:val="002A1E35"/>
    <w:rsid w:val="002A1E6F"/>
    <w:rsid w:val="002A2080"/>
    <w:rsid w:val="002A2173"/>
    <w:rsid w:val="002A36CA"/>
    <w:rsid w:val="002A3A37"/>
    <w:rsid w:val="002A3BA7"/>
    <w:rsid w:val="002A52AA"/>
    <w:rsid w:val="002A5AC0"/>
    <w:rsid w:val="002A6827"/>
    <w:rsid w:val="002A70CF"/>
    <w:rsid w:val="002A74FA"/>
    <w:rsid w:val="002A7A5B"/>
    <w:rsid w:val="002A7C7C"/>
    <w:rsid w:val="002B0A5C"/>
    <w:rsid w:val="002B1762"/>
    <w:rsid w:val="002B31F6"/>
    <w:rsid w:val="002B349A"/>
    <w:rsid w:val="002B3CE4"/>
    <w:rsid w:val="002B4C24"/>
    <w:rsid w:val="002B5F5D"/>
    <w:rsid w:val="002B736E"/>
    <w:rsid w:val="002B7385"/>
    <w:rsid w:val="002B7EE0"/>
    <w:rsid w:val="002C0096"/>
    <w:rsid w:val="002C0486"/>
    <w:rsid w:val="002C08E3"/>
    <w:rsid w:val="002C13AD"/>
    <w:rsid w:val="002C1CC2"/>
    <w:rsid w:val="002C1F0E"/>
    <w:rsid w:val="002C2959"/>
    <w:rsid w:val="002C37A3"/>
    <w:rsid w:val="002C3CF8"/>
    <w:rsid w:val="002C44E5"/>
    <w:rsid w:val="002C5186"/>
    <w:rsid w:val="002C5463"/>
    <w:rsid w:val="002C54AF"/>
    <w:rsid w:val="002C5688"/>
    <w:rsid w:val="002C6083"/>
    <w:rsid w:val="002D0308"/>
    <w:rsid w:val="002D0D03"/>
    <w:rsid w:val="002D110F"/>
    <w:rsid w:val="002D1DD2"/>
    <w:rsid w:val="002D2439"/>
    <w:rsid w:val="002D2E47"/>
    <w:rsid w:val="002D3F68"/>
    <w:rsid w:val="002D4384"/>
    <w:rsid w:val="002D4792"/>
    <w:rsid w:val="002D4839"/>
    <w:rsid w:val="002D4CF9"/>
    <w:rsid w:val="002D5186"/>
    <w:rsid w:val="002D5785"/>
    <w:rsid w:val="002D729D"/>
    <w:rsid w:val="002D73CE"/>
    <w:rsid w:val="002D7C31"/>
    <w:rsid w:val="002E2D90"/>
    <w:rsid w:val="002E36BC"/>
    <w:rsid w:val="002E43D7"/>
    <w:rsid w:val="002E7D18"/>
    <w:rsid w:val="002E7E55"/>
    <w:rsid w:val="002E7F0A"/>
    <w:rsid w:val="002F0248"/>
    <w:rsid w:val="002F231F"/>
    <w:rsid w:val="002F2392"/>
    <w:rsid w:val="002F2800"/>
    <w:rsid w:val="002F2803"/>
    <w:rsid w:val="002F3171"/>
    <w:rsid w:val="002F3602"/>
    <w:rsid w:val="002F4C11"/>
    <w:rsid w:val="002F54E2"/>
    <w:rsid w:val="002F70B6"/>
    <w:rsid w:val="002F7809"/>
    <w:rsid w:val="00300B1F"/>
    <w:rsid w:val="00300F36"/>
    <w:rsid w:val="0030105A"/>
    <w:rsid w:val="00301432"/>
    <w:rsid w:val="003019FE"/>
    <w:rsid w:val="00303507"/>
    <w:rsid w:val="003042C5"/>
    <w:rsid w:val="00304EE7"/>
    <w:rsid w:val="00305BDD"/>
    <w:rsid w:val="0030679F"/>
    <w:rsid w:val="00307402"/>
    <w:rsid w:val="00310354"/>
    <w:rsid w:val="003113DE"/>
    <w:rsid w:val="003113E4"/>
    <w:rsid w:val="00311DC0"/>
    <w:rsid w:val="00311EC8"/>
    <w:rsid w:val="0031267E"/>
    <w:rsid w:val="003135B8"/>
    <w:rsid w:val="00313794"/>
    <w:rsid w:val="003138E9"/>
    <w:rsid w:val="00314D7D"/>
    <w:rsid w:val="003154E7"/>
    <w:rsid w:val="00315BEE"/>
    <w:rsid w:val="00316301"/>
    <w:rsid w:val="00317CDC"/>
    <w:rsid w:val="0032472D"/>
    <w:rsid w:val="00324C20"/>
    <w:rsid w:val="0032527F"/>
    <w:rsid w:val="0032781E"/>
    <w:rsid w:val="00327A24"/>
    <w:rsid w:val="00327B08"/>
    <w:rsid w:val="00330E46"/>
    <w:rsid w:val="00332DC1"/>
    <w:rsid w:val="003337EE"/>
    <w:rsid w:val="00333E2F"/>
    <w:rsid w:val="0033404C"/>
    <w:rsid w:val="00334483"/>
    <w:rsid w:val="00334CBF"/>
    <w:rsid w:val="0033563D"/>
    <w:rsid w:val="003357A7"/>
    <w:rsid w:val="003360E8"/>
    <w:rsid w:val="00336A0D"/>
    <w:rsid w:val="00337E73"/>
    <w:rsid w:val="003404C5"/>
    <w:rsid w:val="0034196F"/>
    <w:rsid w:val="00341C5B"/>
    <w:rsid w:val="00341FBD"/>
    <w:rsid w:val="003428F5"/>
    <w:rsid w:val="003429AD"/>
    <w:rsid w:val="00342CCE"/>
    <w:rsid w:val="00343F43"/>
    <w:rsid w:val="003443E6"/>
    <w:rsid w:val="00344CC6"/>
    <w:rsid w:val="00344F96"/>
    <w:rsid w:val="003454F1"/>
    <w:rsid w:val="00345783"/>
    <w:rsid w:val="0034713F"/>
    <w:rsid w:val="003471EA"/>
    <w:rsid w:val="00347636"/>
    <w:rsid w:val="00347876"/>
    <w:rsid w:val="0035028A"/>
    <w:rsid w:val="003503BB"/>
    <w:rsid w:val="00350C46"/>
    <w:rsid w:val="00350CAF"/>
    <w:rsid w:val="00350D6D"/>
    <w:rsid w:val="00352F8F"/>
    <w:rsid w:val="003533E6"/>
    <w:rsid w:val="00353473"/>
    <w:rsid w:val="003535A3"/>
    <w:rsid w:val="00354A22"/>
    <w:rsid w:val="00355719"/>
    <w:rsid w:val="003557F0"/>
    <w:rsid w:val="00355922"/>
    <w:rsid w:val="00355A82"/>
    <w:rsid w:val="00355AD5"/>
    <w:rsid w:val="00355B3D"/>
    <w:rsid w:val="00356152"/>
    <w:rsid w:val="003561DE"/>
    <w:rsid w:val="00356D2E"/>
    <w:rsid w:val="0035708A"/>
    <w:rsid w:val="00357642"/>
    <w:rsid w:val="00357780"/>
    <w:rsid w:val="003604D5"/>
    <w:rsid w:val="00360B03"/>
    <w:rsid w:val="00360B13"/>
    <w:rsid w:val="003616EC"/>
    <w:rsid w:val="003641D3"/>
    <w:rsid w:val="00364E8A"/>
    <w:rsid w:val="0036561D"/>
    <w:rsid w:val="00365D98"/>
    <w:rsid w:val="003664D7"/>
    <w:rsid w:val="00366C84"/>
    <w:rsid w:val="00366D31"/>
    <w:rsid w:val="0036704D"/>
    <w:rsid w:val="00367177"/>
    <w:rsid w:val="0036735F"/>
    <w:rsid w:val="00367665"/>
    <w:rsid w:val="00367F6C"/>
    <w:rsid w:val="003709BE"/>
    <w:rsid w:val="00370A12"/>
    <w:rsid w:val="00371221"/>
    <w:rsid w:val="00371298"/>
    <w:rsid w:val="00371DC1"/>
    <w:rsid w:val="003728DB"/>
    <w:rsid w:val="003743FF"/>
    <w:rsid w:val="00374505"/>
    <w:rsid w:val="0037487C"/>
    <w:rsid w:val="00375768"/>
    <w:rsid w:val="003764A0"/>
    <w:rsid w:val="0037670F"/>
    <w:rsid w:val="00377BCC"/>
    <w:rsid w:val="003805BC"/>
    <w:rsid w:val="00380EF0"/>
    <w:rsid w:val="0038102B"/>
    <w:rsid w:val="00382A8F"/>
    <w:rsid w:val="00384E8C"/>
    <w:rsid w:val="003851A2"/>
    <w:rsid w:val="00385B6E"/>
    <w:rsid w:val="00385D36"/>
    <w:rsid w:val="003865B7"/>
    <w:rsid w:val="00387DFE"/>
    <w:rsid w:val="0039084D"/>
    <w:rsid w:val="0039183D"/>
    <w:rsid w:val="00391ACB"/>
    <w:rsid w:val="00392662"/>
    <w:rsid w:val="00392C40"/>
    <w:rsid w:val="00393F57"/>
    <w:rsid w:val="00394018"/>
    <w:rsid w:val="00394368"/>
    <w:rsid w:val="00394B31"/>
    <w:rsid w:val="003954A2"/>
    <w:rsid w:val="00395D84"/>
    <w:rsid w:val="003960D8"/>
    <w:rsid w:val="00396FC9"/>
    <w:rsid w:val="00397061"/>
    <w:rsid w:val="003971A4"/>
    <w:rsid w:val="003A0159"/>
    <w:rsid w:val="003A0384"/>
    <w:rsid w:val="003A0913"/>
    <w:rsid w:val="003A1567"/>
    <w:rsid w:val="003A1A73"/>
    <w:rsid w:val="003A1D6E"/>
    <w:rsid w:val="003A2EE0"/>
    <w:rsid w:val="003A3396"/>
    <w:rsid w:val="003A373D"/>
    <w:rsid w:val="003A3D17"/>
    <w:rsid w:val="003A3DE3"/>
    <w:rsid w:val="003A4534"/>
    <w:rsid w:val="003A549E"/>
    <w:rsid w:val="003A7244"/>
    <w:rsid w:val="003A72ED"/>
    <w:rsid w:val="003B041C"/>
    <w:rsid w:val="003B28BC"/>
    <w:rsid w:val="003B2F87"/>
    <w:rsid w:val="003B3128"/>
    <w:rsid w:val="003B3BD0"/>
    <w:rsid w:val="003B475A"/>
    <w:rsid w:val="003B68E5"/>
    <w:rsid w:val="003B6D2A"/>
    <w:rsid w:val="003B7691"/>
    <w:rsid w:val="003B76BE"/>
    <w:rsid w:val="003B7956"/>
    <w:rsid w:val="003C0081"/>
    <w:rsid w:val="003C0702"/>
    <w:rsid w:val="003C118F"/>
    <w:rsid w:val="003C53D2"/>
    <w:rsid w:val="003C6026"/>
    <w:rsid w:val="003D075F"/>
    <w:rsid w:val="003D0E7E"/>
    <w:rsid w:val="003D11F3"/>
    <w:rsid w:val="003D28CF"/>
    <w:rsid w:val="003D35BA"/>
    <w:rsid w:val="003D36E1"/>
    <w:rsid w:val="003D48B0"/>
    <w:rsid w:val="003D4E64"/>
    <w:rsid w:val="003D578F"/>
    <w:rsid w:val="003D58D8"/>
    <w:rsid w:val="003D5D73"/>
    <w:rsid w:val="003D7088"/>
    <w:rsid w:val="003D7D7D"/>
    <w:rsid w:val="003E1510"/>
    <w:rsid w:val="003E1DF3"/>
    <w:rsid w:val="003E363D"/>
    <w:rsid w:val="003E4106"/>
    <w:rsid w:val="003E63A4"/>
    <w:rsid w:val="003E6FE6"/>
    <w:rsid w:val="003E709E"/>
    <w:rsid w:val="003F0256"/>
    <w:rsid w:val="003F2758"/>
    <w:rsid w:val="003F28D3"/>
    <w:rsid w:val="003F2D29"/>
    <w:rsid w:val="003F3205"/>
    <w:rsid w:val="003F5147"/>
    <w:rsid w:val="003F6314"/>
    <w:rsid w:val="003F6983"/>
    <w:rsid w:val="00400155"/>
    <w:rsid w:val="00401608"/>
    <w:rsid w:val="004016FC"/>
    <w:rsid w:val="00401F89"/>
    <w:rsid w:val="00402D85"/>
    <w:rsid w:val="00403695"/>
    <w:rsid w:val="00403944"/>
    <w:rsid w:val="00405994"/>
    <w:rsid w:val="0040624A"/>
    <w:rsid w:val="004066A6"/>
    <w:rsid w:val="00406850"/>
    <w:rsid w:val="00406E59"/>
    <w:rsid w:val="00407B31"/>
    <w:rsid w:val="0041200C"/>
    <w:rsid w:val="0041202B"/>
    <w:rsid w:val="00412102"/>
    <w:rsid w:val="00412331"/>
    <w:rsid w:val="004139C9"/>
    <w:rsid w:val="00413D03"/>
    <w:rsid w:val="00413EE2"/>
    <w:rsid w:val="00414789"/>
    <w:rsid w:val="00414A49"/>
    <w:rsid w:val="00415AFD"/>
    <w:rsid w:val="00416E68"/>
    <w:rsid w:val="004174AF"/>
    <w:rsid w:val="00421C40"/>
    <w:rsid w:val="004223D4"/>
    <w:rsid w:val="0042250A"/>
    <w:rsid w:val="00422A6C"/>
    <w:rsid w:val="00422D32"/>
    <w:rsid w:val="00423513"/>
    <w:rsid w:val="00423B72"/>
    <w:rsid w:val="00423C8D"/>
    <w:rsid w:val="004256E4"/>
    <w:rsid w:val="004268EE"/>
    <w:rsid w:val="00426A7E"/>
    <w:rsid w:val="00426F38"/>
    <w:rsid w:val="00426F8C"/>
    <w:rsid w:val="00427BF7"/>
    <w:rsid w:val="00427C9A"/>
    <w:rsid w:val="00430C69"/>
    <w:rsid w:val="00431504"/>
    <w:rsid w:val="004317AE"/>
    <w:rsid w:val="004319EF"/>
    <w:rsid w:val="00431C80"/>
    <w:rsid w:val="00432068"/>
    <w:rsid w:val="004330FA"/>
    <w:rsid w:val="00433792"/>
    <w:rsid w:val="004338BD"/>
    <w:rsid w:val="00433DA3"/>
    <w:rsid w:val="00434319"/>
    <w:rsid w:val="004355E7"/>
    <w:rsid w:val="00435FD8"/>
    <w:rsid w:val="00436A3E"/>
    <w:rsid w:val="00437473"/>
    <w:rsid w:val="004403D0"/>
    <w:rsid w:val="004404E2"/>
    <w:rsid w:val="0044106B"/>
    <w:rsid w:val="004433D5"/>
    <w:rsid w:val="004434E3"/>
    <w:rsid w:val="00443A9C"/>
    <w:rsid w:val="00443E4E"/>
    <w:rsid w:val="0044431A"/>
    <w:rsid w:val="0044466C"/>
    <w:rsid w:val="004448BD"/>
    <w:rsid w:val="0044536E"/>
    <w:rsid w:val="00446387"/>
    <w:rsid w:val="00446AA9"/>
    <w:rsid w:val="00447BD1"/>
    <w:rsid w:val="004501D8"/>
    <w:rsid w:val="00450B5C"/>
    <w:rsid w:val="0045198E"/>
    <w:rsid w:val="004527D4"/>
    <w:rsid w:val="00454E67"/>
    <w:rsid w:val="00455CCE"/>
    <w:rsid w:val="00455F88"/>
    <w:rsid w:val="00457178"/>
    <w:rsid w:val="004608E8"/>
    <w:rsid w:val="004617C4"/>
    <w:rsid w:val="00461928"/>
    <w:rsid w:val="00462F89"/>
    <w:rsid w:val="00464D59"/>
    <w:rsid w:val="00464F38"/>
    <w:rsid w:val="0046522E"/>
    <w:rsid w:val="00465442"/>
    <w:rsid w:val="00465BAC"/>
    <w:rsid w:val="00466558"/>
    <w:rsid w:val="0046661D"/>
    <w:rsid w:val="00466D86"/>
    <w:rsid w:val="0046720B"/>
    <w:rsid w:val="00467EF8"/>
    <w:rsid w:val="0047033D"/>
    <w:rsid w:val="00470D61"/>
    <w:rsid w:val="00470FE3"/>
    <w:rsid w:val="00471BA1"/>
    <w:rsid w:val="00472048"/>
    <w:rsid w:val="0047227D"/>
    <w:rsid w:val="00472807"/>
    <w:rsid w:val="00473D3B"/>
    <w:rsid w:val="00474CB9"/>
    <w:rsid w:val="004751C3"/>
    <w:rsid w:val="00475851"/>
    <w:rsid w:val="00477DBA"/>
    <w:rsid w:val="00480F8F"/>
    <w:rsid w:val="004810B7"/>
    <w:rsid w:val="004814AE"/>
    <w:rsid w:val="00481B14"/>
    <w:rsid w:val="00482303"/>
    <w:rsid w:val="00482F8C"/>
    <w:rsid w:val="004837E0"/>
    <w:rsid w:val="0048495B"/>
    <w:rsid w:val="0048566F"/>
    <w:rsid w:val="004868EC"/>
    <w:rsid w:val="00486C95"/>
    <w:rsid w:val="00486CD0"/>
    <w:rsid w:val="00487024"/>
    <w:rsid w:val="00487727"/>
    <w:rsid w:val="004912A1"/>
    <w:rsid w:val="004914B3"/>
    <w:rsid w:val="00492436"/>
    <w:rsid w:val="0049402B"/>
    <w:rsid w:val="00494444"/>
    <w:rsid w:val="00494768"/>
    <w:rsid w:val="00496778"/>
    <w:rsid w:val="00496DD8"/>
    <w:rsid w:val="00497239"/>
    <w:rsid w:val="00497AEF"/>
    <w:rsid w:val="004A021F"/>
    <w:rsid w:val="004A1616"/>
    <w:rsid w:val="004A2337"/>
    <w:rsid w:val="004A23A7"/>
    <w:rsid w:val="004A2970"/>
    <w:rsid w:val="004A2C1F"/>
    <w:rsid w:val="004A2D1C"/>
    <w:rsid w:val="004A3929"/>
    <w:rsid w:val="004A392B"/>
    <w:rsid w:val="004A3AF9"/>
    <w:rsid w:val="004A3FE2"/>
    <w:rsid w:val="004A401B"/>
    <w:rsid w:val="004A4428"/>
    <w:rsid w:val="004A51A4"/>
    <w:rsid w:val="004A5ABB"/>
    <w:rsid w:val="004A64A4"/>
    <w:rsid w:val="004A6E5E"/>
    <w:rsid w:val="004A7CCA"/>
    <w:rsid w:val="004B06C3"/>
    <w:rsid w:val="004B116A"/>
    <w:rsid w:val="004B1FC2"/>
    <w:rsid w:val="004B2B41"/>
    <w:rsid w:val="004B348B"/>
    <w:rsid w:val="004B3823"/>
    <w:rsid w:val="004B3E48"/>
    <w:rsid w:val="004B4D12"/>
    <w:rsid w:val="004B5183"/>
    <w:rsid w:val="004B53C9"/>
    <w:rsid w:val="004B613C"/>
    <w:rsid w:val="004B6B3C"/>
    <w:rsid w:val="004B744D"/>
    <w:rsid w:val="004C10F5"/>
    <w:rsid w:val="004C244E"/>
    <w:rsid w:val="004C2AB1"/>
    <w:rsid w:val="004C2DE4"/>
    <w:rsid w:val="004C3139"/>
    <w:rsid w:val="004C3447"/>
    <w:rsid w:val="004C3BBB"/>
    <w:rsid w:val="004C6951"/>
    <w:rsid w:val="004C6D88"/>
    <w:rsid w:val="004C6FA4"/>
    <w:rsid w:val="004C7134"/>
    <w:rsid w:val="004C73F9"/>
    <w:rsid w:val="004C76A0"/>
    <w:rsid w:val="004C7D21"/>
    <w:rsid w:val="004D03BE"/>
    <w:rsid w:val="004D11EC"/>
    <w:rsid w:val="004D12F7"/>
    <w:rsid w:val="004D14AD"/>
    <w:rsid w:val="004D1FA5"/>
    <w:rsid w:val="004D2424"/>
    <w:rsid w:val="004D255E"/>
    <w:rsid w:val="004D2C59"/>
    <w:rsid w:val="004D3092"/>
    <w:rsid w:val="004D36C9"/>
    <w:rsid w:val="004D3A3E"/>
    <w:rsid w:val="004D40AB"/>
    <w:rsid w:val="004D42FF"/>
    <w:rsid w:val="004D4ADA"/>
    <w:rsid w:val="004D5675"/>
    <w:rsid w:val="004D5D41"/>
    <w:rsid w:val="004D6341"/>
    <w:rsid w:val="004D64C6"/>
    <w:rsid w:val="004D66C5"/>
    <w:rsid w:val="004D6D28"/>
    <w:rsid w:val="004E007B"/>
    <w:rsid w:val="004E00FC"/>
    <w:rsid w:val="004E0156"/>
    <w:rsid w:val="004E0914"/>
    <w:rsid w:val="004E0CED"/>
    <w:rsid w:val="004E0DAC"/>
    <w:rsid w:val="004E2E84"/>
    <w:rsid w:val="004E3065"/>
    <w:rsid w:val="004E351F"/>
    <w:rsid w:val="004E3630"/>
    <w:rsid w:val="004E4E69"/>
    <w:rsid w:val="004E50AB"/>
    <w:rsid w:val="004E63A2"/>
    <w:rsid w:val="004E6D88"/>
    <w:rsid w:val="004E6F0B"/>
    <w:rsid w:val="004E75FA"/>
    <w:rsid w:val="004F239B"/>
    <w:rsid w:val="004F25D8"/>
    <w:rsid w:val="004F2636"/>
    <w:rsid w:val="004F2B35"/>
    <w:rsid w:val="004F2E92"/>
    <w:rsid w:val="004F4CD3"/>
    <w:rsid w:val="004F5480"/>
    <w:rsid w:val="004F5B95"/>
    <w:rsid w:val="004F7660"/>
    <w:rsid w:val="00500846"/>
    <w:rsid w:val="00501048"/>
    <w:rsid w:val="00501841"/>
    <w:rsid w:val="0050259E"/>
    <w:rsid w:val="00502689"/>
    <w:rsid w:val="00502690"/>
    <w:rsid w:val="00502EFE"/>
    <w:rsid w:val="005036EB"/>
    <w:rsid w:val="00503887"/>
    <w:rsid w:val="00503AE4"/>
    <w:rsid w:val="00503B6C"/>
    <w:rsid w:val="00503FF9"/>
    <w:rsid w:val="00504110"/>
    <w:rsid w:val="005056BB"/>
    <w:rsid w:val="0050617B"/>
    <w:rsid w:val="00506E9B"/>
    <w:rsid w:val="005074B3"/>
    <w:rsid w:val="00507930"/>
    <w:rsid w:val="00507F98"/>
    <w:rsid w:val="0051005A"/>
    <w:rsid w:val="00510452"/>
    <w:rsid w:val="00510F70"/>
    <w:rsid w:val="00511741"/>
    <w:rsid w:val="00513784"/>
    <w:rsid w:val="00513997"/>
    <w:rsid w:val="00514BA9"/>
    <w:rsid w:val="00514C94"/>
    <w:rsid w:val="00514DC3"/>
    <w:rsid w:val="00514E43"/>
    <w:rsid w:val="00514F60"/>
    <w:rsid w:val="00515F96"/>
    <w:rsid w:val="005168FB"/>
    <w:rsid w:val="00516C18"/>
    <w:rsid w:val="00516C28"/>
    <w:rsid w:val="00516D85"/>
    <w:rsid w:val="0052096E"/>
    <w:rsid w:val="0052174D"/>
    <w:rsid w:val="00522ADA"/>
    <w:rsid w:val="00523537"/>
    <w:rsid w:val="00523679"/>
    <w:rsid w:val="0052389B"/>
    <w:rsid w:val="00523BC6"/>
    <w:rsid w:val="00523DF5"/>
    <w:rsid w:val="0052465F"/>
    <w:rsid w:val="00525220"/>
    <w:rsid w:val="005256E5"/>
    <w:rsid w:val="00525950"/>
    <w:rsid w:val="00525A8A"/>
    <w:rsid w:val="00525BB3"/>
    <w:rsid w:val="00525C28"/>
    <w:rsid w:val="005261F5"/>
    <w:rsid w:val="0052702D"/>
    <w:rsid w:val="0052731A"/>
    <w:rsid w:val="00530D3C"/>
    <w:rsid w:val="00531C4E"/>
    <w:rsid w:val="005323A5"/>
    <w:rsid w:val="005325CF"/>
    <w:rsid w:val="00532E69"/>
    <w:rsid w:val="005330C1"/>
    <w:rsid w:val="00534A09"/>
    <w:rsid w:val="00534A70"/>
    <w:rsid w:val="00534CD1"/>
    <w:rsid w:val="0053537E"/>
    <w:rsid w:val="00535D34"/>
    <w:rsid w:val="0053676E"/>
    <w:rsid w:val="00536D7C"/>
    <w:rsid w:val="00537808"/>
    <w:rsid w:val="00537D9C"/>
    <w:rsid w:val="00537F70"/>
    <w:rsid w:val="005401B7"/>
    <w:rsid w:val="0054107F"/>
    <w:rsid w:val="00541222"/>
    <w:rsid w:val="00543E26"/>
    <w:rsid w:val="0054434C"/>
    <w:rsid w:val="00544796"/>
    <w:rsid w:val="00544834"/>
    <w:rsid w:val="0054484A"/>
    <w:rsid w:val="00544A55"/>
    <w:rsid w:val="00544D8D"/>
    <w:rsid w:val="00545362"/>
    <w:rsid w:val="0054552E"/>
    <w:rsid w:val="00545A13"/>
    <w:rsid w:val="005470BD"/>
    <w:rsid w:val="005502B1"/>
    <w:rsid w:val="00550726"/>
    <w:rsid w:val="0055120D"/>
    <w:rsid w:val="005512DA"/>
    <w:rsid w:val="005513EE"/>
    <w:rsid w:val="0055192D"/>
    <w:rsid w:val="0055278E"/>
    <w:rsid w:val="005527DD"/>
    <w:rsid w:val="00552F1E"/>
    <w:rsid w:val="005531A6"/>
    <w:rsid w:val="00553D3E"/>
    <w:rsid w:val="00554663"/>
    <w:rsid w:val="00554CE7"/>
    <w:rsid w:val="005551E5"/>
    <w:rsid w:val="00555AF7"/>
    <w:rsid w:val="00555F20"/>
    <w:rsid w:val="00556AEE"/>
    <w:rsid w:val="00556EEA"/>
    <w:rsid w:val="00557231"/>
    <w:rsid w:val="0055758D"/>
    <w:rsid w:val="005576D3"/>
    <w:rsid w:val="0056121F"/>
    <w:rsid w:val="005624C1"/>
    <w:rsid w:val="00564D0B"/>
    <w:rsid w:val="0056595D"/>
    <w:rsid w:val="005667A1"/>
    <w:rsid w:val="00566BBE"/>
    <w:rsid w:val="00566BEE"/>
    <w:rsid w:val="005670E5"/>
    <w:rsid w:val="005674AB"/>
    <w:rsid w:val="00567521"/>
    <w:rsid w:val="005678C7"/>
    <w:rsid w:val="00567B37"/>
    <w:rsid w:val="00567FF2"/>
    <w:rsid w:val="00570350"/>
    <w:rsid w:val="00570FDC"/>
    <w:rsid w:val="005711E6"/>
    <w:rsid w:val="00571ECF"/>
    <w:rsid w:val="00571ED1"/>
    <w:rsid w:val="0057256F"/>
    <w:rsid w:val="00573018"/>
    <w:rsid w:val="00573636"/>
    <w:rsid w:val="00573896"/>
    <w:rsid w:val="0057437C"/>
    <w:rsid w:val="00574916"/>
    <w:rsid w:val="00574DCF"/>
    <w:rsid w:val="005756B2"/>
    <w:rsid w:val="005757BE"/>
    <w:rsid w:val="005765A2"/>
    <w:rsid w:val="00580EA8"/>
    <w:rsid w:val="00580EF8"/>
    <w:rsid w:val="00581A69"/>
    <w:rsid w:val="0058217A"/>
    <w:rsid w:val="0058220F"/>
    <w:rsid w:val="005825B6"/>
    <w:rsid w:val="005834FE"/>
    <w:rsid w:val="005846F7"/>
    <w:rsid w:val="00584B45"/>
    <w:rsid w:val="00585056"/>
    <w:rsid w:val="00585697"/>
    <w:rsid w:val="00586617"/>
    <w:rsid w:val="0058774B"/>
    <w:rsid w:val="00587FE7"/>
    <w:rsid w:val="005905D8"/>
    <w:rsid w:val="00591FE6"/>
    <w:rsid w:val="005920EE"/>
    <w:rsid w:val="00592AEB"/>
    <w:rsid w:val="00593A2B"/>
    <w:rsid w:val="00593B40"/>
    <w:rsid w:val="00593E4E"/>
    <w:rsid w:val="0059430D"/>
    <w:rsid w:val="00594337"/>
    <w:rsid w:val="0059457C"/>
    <w:rsid w:val="00594993"/>
    <w:rsid w:val="00594CBD"/>
    <w:rsid w:val="00595AE4"/>
    <w:rsid w:val="00595B07"/>
    <w:rsid w:val="00595BA9"/>
    <w:rsid w:val="00596727"/>
    <w:rsid w:val="00597137"/>
    <w:rsid w:val="00597EF8"/>
    <w:rsid w:val="005A0DAC"/>
    <w:rsid w:val="005A0E59"/>
    <w:rsid w:val="005A1C07"/>
    <w:rsid w:val="005A2D33"/>
    <w:rsid w:val="005A2E25"/>
    <w:rsid w:val="005A3F56"/>
    <w:rsid w:val="005A48D6"/>
    <w:rsid w:val="005A59D9"/>
    <w:rsid w:val="005A6CF3"/>
    <w:rsid w:val="005A6DB2"/>
    <w:rsid w:val="005A70B0"/>
    <w:rsid w:val="005A71CE"/>
    <w:rsid w:val="005A7EB7"/>
    <w:rsid w:val="005B0BF6"/>
    <w:rsid w:val="005B0CC2"/>
    <w:rsid w:val="005B1146"/>
    <w:rsid w:val="005B11A7"/>
    <w:rsid w:val="005B1818"/>
    <w:rsid w:val="005B2A11"/>
    <w:rsid w:val="005B2AFD"/>
    <w:rsid w:val="005B2F19"/>
    <w:rsid w:val="005B35A8"/>
    <w:rsid w:val="005B4219"/>
    <w:rsid w:val="005B4E18"/>
    <w:rsid w:val="005B5379"/>
    <w:rsid w:val="005B5392"/>
    <w:rsid w:val="005B5664"/>
    <w:rsid w:val="005B5876"/>
    <w:rsid w:val="005B587B"/>
    <w:rsid w:val="005B5934"/>
    <w:rsid w:val="005B5DC5"/>
    <w:rsid w:val="005B630B"/>
    <w:rsid w:val="005B6734"/>
    <w:rsid w:val="005B68B0"/>
    <w:rsid w:val="005B7DAD"/>
    <w:rsid w:val="005C1068"/>
    <w:rsid w:val="005C3AD4"/>
    <w:rsid w:val="005C3D23"/>
    <w:rsid w:val="005C4806"/>
    <w:rsid w:val="005C49A5"/>
    <w:rsid w:val="005C4A38"/>
    <w:rsid w:val="005C4E4F"/>
    <w:rsid w:val="005C4F7B"/>
    <w:rsid w:val="005C53CC"/>
    <w:rsid w:val="005C58F1"/>
    <w:rsid w:val="005C5C8E"/>
    <w:rsid w:val="005C7022"/>
    <w:rsid w:val="005C7365"/>
    <w:rsid w:val="005C7F4A"/>
    <w:rsid w:val="005D00F9"/>
    <w:rsid w:val="005D0253"/>
    <w:rsid w:val="005D095F"/>
    <w:rsid w:val="005D1DFB"/>
    <w:rsid w:val="005D2A55"/>
    <w:rsid w:val="005D3CDE"/>
    <w:rsid w:val="005D4082"/>
    <w:rsid w:val="005D4906"/>
    <w:rsid w:val="005D570A"/>
    <w:rsid w:val="005D69E6"/>
    <w:rsid w:val="005E0705"/>
    <w:rsid w:val="005E0C91"/>
    <w:rsid w:val="005E12C0"/>
    <w:rsid w:val="005E1D0E"/>
    <w:rsid w:val="005E30AC"/>
    <w:rsid w:val="005E3CC8"/>
    <w:rsid w:val="005E4EE3"/>
    <w:rsid w:val="005E676B"/>
    <w:rsid w:val="005E6928"/>
    <w:rsid w:val="005E6D25"/>
    <w:rsid w:val="005F0888"/>
    <w:rsid w:val="005F15C4"/>
    <w:rsid w:val="005F25F0"/>
    <w:rsid w:val="005F3118"/>
    <w:rsid w:val="005F37CF"/>
    <w:rsid w:val="005F3C65"/>
    <w:rsid w:val="005F56A8"/>
    <w:rsid w:val="005F7350"/>
    <w:rsid w:val="005F796C"/>
    <w:rsid w:val="00600293"/>
    <w:rsid w:val="00600467"/>
    <w:rsid w:val="00600FB9"/>
    <w:rsid w:val="006012E8"/>
    <w:rsid w:val="00603166"/>
    <w:rsid w:val="0060369B"/>
    <w:rsid w:val="006039DE"/>
    <w:rsid w:val="00603B19"/>
    <w:rsid w:val="00603E4F"/>
    <w:rsid w:val="006045A0"/>
    <w:rsid w:val="0060468B"/>
    <w:rsid w:val="00605D85"/>
    <w:rsid w:val="00605D89"/>
    <w:rsid w:val="00605F80"/>
    <w:rsid w:val="00606B02"/>
    <w:rsid w:val="00606B1E"/>
    <w:rsid w:val="00606D53"/>
    <w:rsid w:val="00606F65"/>
    <w:rsid w:val="006108AB"/>
    <w:rsid w:val="00610B0E"/>
    <w:rsid w:val="0061276D"/>
    <w:rsid w:val="006129A3"/>
    <w:rsid w:val="00612E48"/>
    <w:rsid w:val="006136F4"/>
    <w:rsid w:val="00614177"/>
    <w:rsid w:val="006145BF"/>
    <w:rsid w:val="00614F75"/>
    <w:rsid w:val="00614FEC"/>
    <w:rsid w:val="00615A42"/>
    <w:rsid w:val="006169D4"/>
    <w:rsid w:val="00616FA1"/>
    <w:rsid w:val="006202FA"/>
    <w:rsid w:val="006205F2"/>
    <w:rsid w:val="00620AF1"/>
    <w:rsid w:val="00621C2B"/>
    <w:rsid w:val="00621FB8"/>
    <w:rsid w:val="00622030"/>
    <w:rsid w:val="00622549"/>
    <w:rsid w:val="006234EC"/>
    <w:rsid w:val="006240FC"/>
    <w:rsid w:val="00624A64"/>
    <w:rsid w:val="00624BD9"/>
    <w:rsid w:val="00625241"/>
    <w:rsid w:val="00625674"/>
    <w:rsid w:val="00626217"/>
    <w:rsid w:val="00626E68"/>
    <w:rsid w:val="00630657"/>
    <w:rsid w:val="006319BB"/>
    <w:rsid w:val="00633853"/>
    <w:rsid w:val="006339DE"/>
    <w:rsid w:val="00633C8C"/>
    <w:rsid w:val="00633E17"/>
    <w:rsid w:val="006347F7"/>
    <w:rsid w:val="0063501F"/>
    <w:rsid w:val="006354E2"/>
    <w:rsid w:val="00635519"/>
    <w:rsid w:val="00636871"/>
    <w:rsid w:val="00637196"/>
    <w:rsid w:val="006376BB"/>
    <w:rsid w:val="006404FB"/>
    <w:rsid w:val="006426B7"/>
    <w:rsid w:val="00643D5E"/>
    <w:rsid w:val="00643F45"/>
    <w:rsid w:val="00644723"/>
    <w:rsid w:val="006447B7"/>
    <w:rsid w:val="006455DE"/>
    <w:rsid w:val="006455F7"/>
    <w:rsid w:val="00646149"/>
    <w:rsid w:val="00646FB2"/>
    <w:rsid w:val="006479A8"/>
    <w:rsid w:val="00647E5F"/>
    <w:rsid w:val="006511C8"/>
    <w:rsid w:val="00651752"/>
    <w:rsid w:val="00651D13"/>
    <w:rsid w:val="006521DA"/>
    <w:rsid w:val="0065253F"/>
    <w:rsid w:val="006532B3"/>
    <w:rsid w:val="0065376D"/>
    <w:rsid w:val="0065394E"/>
    <w:rsid w:val="00654303"/>
    <w:rsid w:val="006558AB"/>
    <w:rsid w:val="0066020E"/>
    <w:rsid w:val="00660616"/>
    <w:rsid w:val="00660BDC"/>
    <w:rsid w:val="00660D46"/>
    <w:rsid w:val="00660E87"/>
    <w:rsid w:val="00662DFD"/>
    <w:rsid w:val="00663526"/>
    <w:rsid w:val="00663A3A"/>
    <w:rsid w:val="006655FF"/>
    <w:rsid w:val="0066571F"/>
    <w:rsid w:val="00665A47"/>
    <w:rsid w:val="00665F61"/>
    <w:rsid w:val="00670201"/>
    <w:rsid w:val="0067024F"/>
    <w:rsid w:val="00671AEE"/>
    <w:rsid w:val="00671DEB"/>
    <w:rsid w:val="0067320A"/>
    <w:rsid w:val="00674405"/>
    <w:rsid w:val="00674458"/>
    <w:rsid w:val="006747E8"/>
    <w:rsid w:val="00675165"/>
    <w:rsid w:val="00675B4C"/>
    <w:rsid w:val="00677E06"/>
    <w:rsid w:val="0068005E"/>
    <w:rsid w:val="00680228"/>
    <w:rsid w:val="006804BE"/>
    <w:rsid w:val="00681731"/>
    <w:rsid w:val="00682910"/>
    <w:rsid w:val="0068323D"/>
    <w:rsid w:val="00685012"/>
    <w:rsid w:val="00685105"/>
    <w:rsid w:val="006855B1"/>
    <w:rsid w:val="00685FDE"/>
    <w:rsid w:val="006866BC"/>
    <w:rsid w:val="00686DDC"/>
    <w:rsid w:val="006876B6"/>
    <w:rsid w:val="0069031C"/>
    <w:rsid w:val="006903CE"/>
    <w:rsid w:val="006909EB"/>
    <w:rsid w:val="00690A9D"/>
    <w:rsid w:val="00690C41"/>
    <w:rsid w:val="00692732"/>
    <w:rsid w:val="0069365F"/>
    <w:rsid w:val="00693AA7"/>
    <w:rsid w:val="0069484C"/>
    <w:rsid w:val="006948E4"/>
    <w:rsid w:val="00694BC3"/>
    <w:rsid w:val="006953F1"/>
    <w:rsid w:val="00696017"/>
    <w:rsid w:val="00696261"/>
    <w:rsid w:val="006964D4"/>
    <w:rsid w:val="00696788"/>
    <w:rsid w:val="0069690D"/>
    <w:rsid w:val="00696E2C"/>
    <w:rsid w:val="0069719F"/>
    <w:rsid w:val="00697247"/>
    <w:rsid w:val="00697423"/>
    <w:rsid w:val="006A0D74"/>
    <w:rsid w:val="006A17E9"/>
    <w:rsid w:val="006A2356"/>
    <w:rsid w:val="006A2834"/>
    <w:rsid w:val="006A2EB4"/>
    <w:rsid w:val="006A31D9"/>
    <w:rsid w:val="006A476E"/>
    <w:rsid w:val="006A518F"/>
    <w:rsid w:val="006A5894"/>
    <w:rsid w:val="006A66D3"/>
    <w:rsid w:val="006A7A3B"/>
    <w:rsid w:val="006B012D"/>
    <w:rsid w:val="006B0430"/>
    <w:rsid w:val="006B06F9"/>
    <w:rsid w:val="006B0989"/>
    <w:rsid w:val="006B29D0"/>
    <w:rsid w:val="006B2C79"/>
    <w:rsid w:val="006B4E57"/>
    <w:rsid w:val="006B4F92"/>
    <w:rsid w:val="006B5174"/>
    <w:rsid w:val="006B5D3E"/>
    <w:rsid w:val="006B6E96"/>
    <w:rsid w:val="006B76BF"/>
    <w:rsid w:val="006B7B88"/>
    <w:rsid w:val="006C0C4D"/>
    <w:rsid w:val="006C1498"/>
    <w:rsid w:val="006C1DC0"/>
    <w:rsid w:val="006C1EC0"/>
    <w:rsid w:val="006C2526"/>
    <w:rsid w:val="006C3820"/>
    <w:rsid w:val="006C3880"/>
    <w:rsid w:val="006C3A31"/>
    <w:rsid w:val="006C40AB"/>
    <w:rsid w:val="006C41D7"/>
    <w:rsid w:val="006C4980"/>
    <w:rsid w:val="006C55AB"/>
    <w:rsid w:val="006C606D"/>
    <w:rsid w:val="006C609F"/>
    <w:rsid w:val="006C6594"/>
    <w:rsid w:val="006C6B24"/>
    <w:rsid w:val="006C6B53"/>
    <w:rsid w:val="006C6C40"/>
    <w:rsid w:val="006C7478"/>
    <w:rsid w:val="006C7581"/>
    <w:rsid w:val="006C78D5"/>
    <w:rsid w:val="006C7D50"/>
    <w:rsid w:val="006C7E32"/>
    <w:rsid w:val="006D000A"/>
    <w:rsid w:val="006D013D"/>
    <w:rsid w:val="006D0543"/>
    <w:rsid w:val="006D0AFA"/>
    <w:rsid w:val="006D15D6"/>
    <w:rsid w:val="006D1ADF"/>
    <w:rsid w:val="006D242D"/>
    <w:rsid w:val="006D27F7"/>
    <w:rsid w:val="006D31D6"/>
    <w:rsid w:val="006D33EA"/>
    <w:rsid w:val="006D42F3"/>
    <w:rsid w:val="006D44A8"/>
    <w:rsid w:val="006D4F7A"/>
    <w:rsid w:val="006D4F8F"/>
    <w:rsid w:val="006D5A0C"/>
    <w:rsid w:val="006D5C60"/>
    <w:rsid w:val="006D5CF4"/>
    <w:rsid w:val="006D5EF7"/>
    <w:rsid w:val="006D6A31"/>
    <w:rsid w:val="006D6ECD"/>
    <w:rsid w:val="006D7584"/>
    <w:rsid w:val="006E058D"/>
    <w:rsid w:val="006E0D5D"/>
    <w:rsid w:val="006E12AE"/>
    <w:rsid w:val="006E1996"/>
    <w:rsid w:val="006E37C8"/>
    <w:rsid w:val="006E42E2"/>
    <w:rsid w:val="006E487D"/>
    <w:rsid w:val="006E4AEA"/>
    <w:rsid w:val="006E5C01"/>
    <w:rsid w:val="006E6435"/>
    <w:rsid w:val="006E74FD"/>
    <w:rsid w:val="006E7E9E"/>
    <w:rsid w:val="006E7F66"/>
    <w:rsid w:val="006F0DBD"/>
    <w:rsid w:val="006F19E6"/>
    <w:rsid w:val="006F1FD4"/>
    <w:rsid w:val="006F23C5"/>
    <w:rsid w:val="006F273B"/>
    <w:rsid w:val="006F2DBA"/>
    <w:rsid w:val="006F3169"/>
    <w:rsid w:val="006F3C31"/>
    <w:rsid w:val="006F3FE1"/>
    <w:rsid w:val="006F40A1"/>
    <w:rsid w:val="006F4B2D"/>
    <w:rsid w:val="006F53A7"/>
    <w:rsid w:val="006F53ED"/>
    <w:rsid w:val="006F5935"/>
    <w:rsid w:val="006F629A"/>
    <w:rsid w:val="006F7D79"/>
    <w:rsid w:val="00700285"/>
    <w:rsid w:val="0070083B"/>
    <w:rsid w:val="00700E3C"/>
    <w:rsid w:val="00701506"/>
    <w:rsid w:val="00702654"/>
    <w:rsid w:val="00703223"/>
    <w:rsid w:val="007042E9"/>
    <w:rsid w:val="00704EBD"/>
    <w:rsid w:val="00704F36"/>
    <w:rsid w:val="0070632B"/>
    <w:rsid w:val="007065F6"/>
    <w:rsid w:val="007100ED"/>
    <w:rsid w:val="00710128"/>
    <w:rsid w:val="0071209B"/>
    <w:rsid w:val="00712E11"/>
    <w:rsid w:val="007131E7"/>
    <w:rsid w:val="007134A2"/>
    <w:rsid w:val="00713784"/>
    <w:rsid w:val="007145F8"/>
    <w:rsid w:val="00714986"/>
    <w:rsid w:val="00714ADA"/>
    <w:rsid w:val="00715674"/>
    <w:rsid w:val="00715872"/>
    <w:rsid w:val="00716256"/>
    <w:rsid w:val="00716ED3"/>
    <w:rsid w:val="007172A3"/>
    <w:rsid w:val="00717E01"/>
    <w:rsid w:val="00720545"/>
    <w:rsid w:val="00722855"/>
    <w:rsid w:val="00726F6E"/>
    <w:rsid w:val="007304B9"/>
    <w:rsid w:val="00730AAB"/>
    <w:rsid w:val="00732A5B"/>
    <w:rsid w:val="0073310A"/>
    <w:rsid w:val="00733BE0"/>
    <w:rsid w:val="00733F09"/>
    <w:rsid w:val="00734F02"/>
    <w:rsid w:val="007356DA"/>
    <w:rsid w:val="00735AEC"/>
    <w:rsid w:val="00736A28"/>
    <w:rsid w:val="00736B5F"/>
    <w:rsid w:val="00736F9F"/>
    <w:rsid w:val="007372FE"/>
    <w:rsid w:val="0074166A"/>
    <w:rsid w:val="00741F1F"/>
    <w:rsid w:val="00741F90"/>
    <w:rsid w:val="00742786"/>
    <w:rsid w:val="00742874"/>
    <w:rsid w:val="007429E2"/>
    <w:rsid w:val="007434FE"/>
    <w:rsid w:val="00743EE6"/>
    <w:rsid w:val="007445DD"/>
    <w:rsid w:val="00745B64"/>
    <w:rsid w:val="00746907"/>
    <w:rsid w:val="00747BF3"/>
    <w:rsid w:val="0075091F"/>
    <w:rsid w:val="00750EAA"/>
    <w:rsid w:val="00751056"/>
    <w:rsid w:val="0075265F"/>
    <w:rsid w:val="00752BD7"/>
    <w:rsid w:val="007531BA"/>
    <w:rsid w:val="0075445E"/>
    <w:rsid w:val="007549BA"/>
    <w:rsid w:val="00754CF6"/>
    <w:rsid w:val="00754E71"/>
    <w:rsid w:val="00755044"/>
    <w:rsid w:val="007565EF"/>
    <w:rsid w:val="00757086"/>
    <w:rsid w:val="00757548"/>
    <w:rsid w:val="00761C18"/>
    <w:rsid w:val="0076260C"/>
    <w:rsid w:val="00764D92"/>
    <w:rsid w:val="00765301"/>
    <w:rsid w:val="00765F38"/>
    <w:rsid w:val="00766B89"/>
    <w:rsid w:val="007676CC"/>
    <w:rsid w:val="00767900"/>
    <w:rsid w:val="00767BD2"/>
    <w:rsid w:val="0077028F"/>
    <w:rsid w:val="007721AC"/>
    <w:rsid w:val="00772226"/>
    <w:rsid w:val="007723CD"/>
    <w:rsid w:val="00772519"/>
    <w:rsid w:val="00772FC9"/>
    <w:rsid w:val="007737E4"/>
    <w:rsid w:val="00773A13"/>
    <w:rsid w:val="00774F79"/>
    <w:rsid w:val="00774FA4"/>
    <w:rsid w:val="00775163"/>
    <w:rsid w:val="007751C3"/>
    <w:rsid w:val="00775D3F"/>
    <w:rsid w:val="007767C9"/>
    <w:rsid w:val="00777C2B"/>
    <w:rsid w:val="00780074"/>
    <w:rsid w:val="00780797"/>
    <w:rsid w:val="00781156"/>
    <w:rsid w:val="0078122E"/>
    <w:rsid w:val="007819F3"/>
    <w:rsid w:val="00781B55"/>
    <w:rsid w:val="00782F89"/>
    <w:rsid w:val="00783573"/>
    <w:rsid w:val="007841C9"/>
    <w:rsid w:val="007843D5"/>
    <w:rsid w:val="007846CD"/>
    <w:rsid w:val="00784C98"/>
    <w:rsid w:val="00785307"/>
    <w:rsid w:val="007853D4"/>
    <w:rsid w:val="00785AB9"/>
    <w:rsid w:val="00785D6F"/>
    <w:rsid w:val="0078640E"/>
    <w:rsid w:val="007864AB"/>
    <w:rsid w:val="00786584"/>
    <w:rsid w:val="00786EE6"/>
    <w:rsid w:val="00787FC0"/>
    <w:rsid w:val="00790019"/>
    <w:rsid w:val="00790120"/>
    <w:rsid w:val="0079020E"/>
    <w:rsid w:val="00792EC3"/>
    <w:rsid w:val="00793367"/>
    <w:rsid w:val="00794683"/>
    <w:rsid w:val="0079499E"/>
    <w:rsid w:val="00795535"/>
    <w:rsid w:val="00795765"/>
    <w:rsid w:val="00795B56"/>
    <w:rsid w:val="007967DA"/>
    <w:rsid w:val="00796B0F"/>
    <w:rsid w:val="00796F6A"/>
    <w:rsid w:val="00796FC2"/>
    <w:rsid w:val="00797A4C"/>
    <w:rsid w:val="007A1129"/>
    <w:rsid w:val="007A1D88"/>
    <w:rsid w:val="007A277D"/>
    <w:rsid w:val="007A2E9C"/>
    <w:rsid w:val="007A33B7"/>
    <w:rsid w:val="007A4047"/>
    <w:rsid w:val="007A4FE0"/>
    <w:rsid w:val="007A65F4"/>
    <w:rsid w:val="007A6AE8"/>
    <w:rsid w:val="007A739F"/>
    <w:rsid w:val="007A7464"/>
    <w:rsid w:val="007A797C"/>
    <w:rsid w:val="007A7E23"/>
    <w:rsid w:val="007B059D"/>
    <w:rsid w:val="007B08C2"/>
    <w:rsid w:val="007B0D18"/>
    <w:rsid w:val="007B10D1"/>
    <w:rsid w:val="007B16CF"/>
    <w:rsid w:val="007B22FC"/>
    <w:rsid w:val="007B2629"/>
    <w:rsid w:val="007B2EC3"/>
    <w:rsid w:val="007B3800"/>
    <w:rsid w:val="007B3BF4"/>
    <w:rsid w:val="007B46C4"/>
    <w:rsid w:val="007B5679"/>
    <w:rsid w:val="007B599A"/>
    <w:rsid w:val="007B5EF6"/>
    <w:rsid w:val="007B6242"/>
    <w:rsid w:val="007B6D0F"/>
    <w:rsid w:val="007B6D32"/>
    <w:rsid w:val="007B7691"/>
    <w:rsid w:val="007C02DB"/>
    <w:rsid w:val="007C0B0A"/>
    <w:rsid w:val="007C1D31"/>
    <w:rsid w:val="007C246E"/>
    <w:rsid w:val="007C2513"/>
    <w:rsid w:val="007C3482"/>
    <w:rsid w:val="007C3B5E"/>
    <w:rsid w:val="007C3E24"/>
    <w:rsid w:val="007C48D5"/>
    <w:rsid w:val="007C4EE6"/>
    <w:rsid w:val="007C55D3"/>
    <w:rsid w:val="007C6112"/>
    <w:rsid w:val="007C65D8"/>
    <w:rsid w:val="007C6E6F"/>
    <w:rsid w:val="007C7BD8"/>
    <w:rsid w:val="007C7D3F"/>
    <w:rsid w:val="007C7E95"/>
    <w:rsid w:val="007D0AF0"/>
    <w:rsid w:val="007D0CAC"/>
    <w:rsid w:val="007D18E0"/>
    <w:rsid w:val="007D219D"/>
    <w:rsid w:val="007D21C8"/>
    <w:rsid w:val="007D23C1"/>
    <w:rsid w:val="007D2FBA"/>
    <w:rsid w:val="007D3065"/>
    <w:rsid w:val="007D34CD"/>
    <w:rsid w:val="007D3815"/>
    <w:rsid w:val="007D41C6"/>
    <w:rsid w:val="007D4C51"/>
    <w:rsid w:val="007D4EC7"/>
    <w:rsid w:val="007D5DFD"/>
    <w:rsid w:val="007D61C8"/>
    <w:rsid w:val="007D703D"/>
    <w:rsid w:val="007E09DC"/>
    <w:rsid w:val="007E0D02"/>
    <w:rsid w:val="007E0ED4"/>
    <w:rsid w:val="007E12B5"/>
    <w:rsid w:val="007E1482"/>
    <w:rsid w:val="007E1834"/>
    <w:rsid w:val="007E3C67"/>
    <w:rsid w:val="007E568B"/>
    <w:rsid w:val="007E5941"/>
    <w:rsid w:val="007E5F4E"/>
    <w:rsid w:val="007E6632"/>
    <w:rsid w:val="007E6D69"/>
    <w:rsid w:val="007E795E"/>
    <w:rsid w:val="007F0933"/>
    <w:rsid w:val="007F0AE0"/>
    <w:rsid w:val="007F15B5"/>
    <w:rsid w:val="007F163F"/>
    <w:rsid w:val="007F1895"/>
    <w:rsid w:val="007F2207"/>
    <w:rsid w:val="007F29DC"/>
    <w:rsid w:val="007F3740"/>
    <w:rsid w:val="007F3B94"/>
    <w:rsid w:val="007F3CC3"/>
    <w:rsid w:val="007F4995"/>
    <w:rsid w:val="007F4DAB"/>
    <w:rsid w:val="007F52EE"/>
    <w:rsid w:val="007F598F"/>
    <w:rsid w:val="007F7470"/>
    <w:rsid w:val="007F7663"/>
    <w:rsid w:val="007F782C"/>
    <w:rsid w:val="007F79DC"/>
    <w:rsid w:val="007F7B98"/>
    <w:rsid w:val="00800614"/>
    <w:rsid w:val="008007A8"/>
    <w:rsid w:val="00800A91"/>
    <w:rsid w:val="0080181B"/>
    <w:rsid w:val="00804E9B"/>
    <w:rsid w:val="008051F5"/>
    <w:rsid w:val="00805783"/>
    <w:rsid w:val="00805AA6"/>
    <w:rsid w:val="0080655C"/>
    <w:rsid w:val="00806664"/>
    <w:rsid w:val="008069F2"/>
    <w:rsid w:val="00806BEA"/>
    <w:rsid w:val="0080747D"/>
    <w:rsid w:val="00807527"/>
    <w:rsid w:val="008079D4"/>
    <w:rsid w:val="00810A62"/>
    <w:rsid w:val="00810FCF"/>
    <w:rsid w:val="008111A7"/>
    <w:rsid w:val="008112A9"/>
    <w:rsid w:val="00812560"/>
    <w:rsid w:val="00812A0D"/>
    <w:rsid w:val="00813EBE"/>
    <w:rsid w:val="008141C9"/>
    <w:rsid w:val="008141EF"/>
    <w:rsid w:val="00815217"/>
    <w:rsid w:val="008157A0"/>
    <w:rsid w:val="00815FF1"/>
    <w:rsid w:val="00816259"/>
    <w:rsid w:val="00816623"/>
    <w:rsid w:val="008174C1"/>
    <w:rsid w:val="00817A6A"/>
    <w:rsid w:val="00817F98"/>
    <w:rsid w:val="00821E3E"/>
    <w:rsid w:val="00822C16"/>
    <w:rsid w:val="00822FAA"/>
    <w:rsid w:val="008234C7"/>
    <w:rsid w:val="008236B0"/>
    <w:rsid w:val="00823781"/>
    <w:rsid w:val="008237B0"/>
    <w:rsid w:val="008246E2"/>
    <w:rsid w:val="00825565"/>
    <w:rsid w:val="008272D5"/>
    <w:rsid w:val="00827555"/>
    <w:rsid w:val="008275BA"/>
    <w:rsid w:val="00830EAF"/>
    <w:rsid w:val="0083142C"/>
    <w:rsid w:val="008315FB"/>
    <w:rsid w:val="008319B6"/>
    <w:rsid w:val="00832C9D"/>
    <w:rsid w:val="008348C1"/>
    <w:rsid w:val="008348D4"/>
    <w:rsid w:val="00834CCC"/>
    <w:rsid w:val="00835749"/>
    <w:rsid w:val="0083574F"/>
    <w:rsid w:val="00835BAA"/>
    <w:rsid w:val="0083710F"/>
    <w:rsid w:val="008400FC"/>
    <w:rsid w:val="00840339"/>
    <w:rsid w:val="00840F02"/>
    <w:rsid w:val="008413B6"/>
    <w:rsid w:val="00841742"/>
    <w:rsid w:val="00841D12"/>
    <w:rsid w:val="008431DC"/>
    <w:rsid w:val="00843471"/>
    <w:rsid w:val="00843D4B"/>
    <w:rsid w:val="00843D75"/>
    <w:rsid w:val="00843FF0"/>
    <w:rsid w:val="0084463B"/>
    <w:rsid w:val="00844F43"/>
    <w:rsid w:val="00844F98"/>
    <w:rsid w:val="008452E2"/>
    <w:rsid w:val="008455B4"/>
    <w:rsid w:val="008459FE"/>
    <w:rsid w:val="00845F09"/>
    <w:rsid w:val="0084650D"/>
    <w:rsid w:val="00846B51"/>
    <w:rsid w:val="00847942"/>
    <w:rsid w:val="00847E5F"/>
    <w:rsid w:val="008503CF"/>
    <w:rsid w:val="00850793"/>
    <w:rsid w:val="008507C8"/>
    <w:rsid w:val="00850A3C"/>
    <w:rsid w:val="00851A22"/>
    <w:rsid w:val="00851D5D"/>
    <w:rsid w:val="008527EB"/>
    <w:rsid w:val="00853104"/>
    <w:rsid w:val="0085316C"/>
    <w:rsid w:val="008536C2"/>
    <w:rsid w:val="00853CC5"/>
    <w:rsid w:val="008547C1"/>
    <w:rsid w:val="0085517D"/>
    <w:rsid w:val="008551D9"/>
    <w:rsid w:val="0085523F"/>
    <w:rsid w:val="00855D12"/>
    <w:rsid w:val="00855E31"/>
    <w:rsid w:val="008560A9"/>
    <w:rsid w:val="008564FD"/>
    <w:rsid w:val="008568DF"/>
    <w:rsid w:val="00856FBB"/>
    <w:rsid w:val="00857590"/>
    <w:rsid w:val="00857DAB"/>
    <w:rsid w:val="00860815"/>
    <w:rsid w:val="00860F3B"/>
    <w:rsid w:val="00861288"/>
    <w:rsid w:val="00862400"/>
    <w:rsid w:val="008630D5"/>
    <w:rsid w:val="008632F6"/>
    <w:rsid w:val="00863889"/>
    <w:rsid w:val="00863C0A"/>
    <w:rsid w:val="008642F2"/>
    <w:rsid w:val="008643BD"/>
    <w:rsid w:val="008645C9"/>
    <w:rsid w:val="0086471C"/>
    <w:rsid w:val="00865BCD"/>
    <w:rsid w:val="00866817"/>
    <w:rsid w:val="0086707E"/>
    <w:rsid w:val="0087112F"/>
    <w:rsid w:val="00871FA3"/>
    <w:rsid w:val="008724D7"/>
    <w:rsid w:val="0087257B"/>
    <w:rsid w:val="0087286B"/>
    <w:rsid w:val="00873387"/>
    <w:rsid w:val="00873F23"/>
    <w:rsid w:val="00874D6A"/>
    <w:rsid w:val="008758E0"/>
    <w:rsid w:val="00875A28"/>
    <w:rsid w:val="00875A41"/>
    <w:rsid w:val="00875BBA"/>
    <w:rsid w:val="00876131"/>
    <w:rsid w:val="00876BA6"/>
    <w:rsid w:val="00877156"/>
    <w:rsid w:val="00877758"/>
    <w:rsid w:val="008778F0"/>
    <w:rsid w:val="00877EDA"/>
    <w:rsid w:val="00880059"/>
    <w:rsid w:val="00880B48"/>
    <w:rsid w:val="00880C5F"/>
    <w:rsid w:val="00880E83"/>
    <w:rsid w:val="0088314F"/>
    <w:rsid w:val="00883570"/>
    <w:rsid w:val="00883A74"/>
    <w:rsid w:val="00885338"/>
    <w:rsid w:val="00885583"/>
    <w:rsid w:val="00885706"/>
    <w:rsid w:val="00885889"/>
    <w:rsid w:val="008858E6"/>
    <w:rsid w:val="008927DE"/>
    <w:rsid w:val="00892E3C"/>
    <w:rsid w:val="00895284"/>
    <w:rsid w:val="00895506"/>
    <w:rsid w:val="00895834"/>
    <w:rsid w:val="0089595F"/>
    <w:rsid w:val="00895B36"/>
    <w:rsid w:val="0089604A"/>
    <w:rsid w:val="008974D8"/>
    <w:rsid w:val="008A0B67"/>
    <w:rsid w:val="008A0CF2"/>
    <w:rsid w:val="008A14BA"/>
    <w:rsid w:val="008A1808"/>
    <w:rsid w:val="008A18EF"/>
    <w:rsid w:val="008A1E04"/>
    <w:rsid w:val="008A317C"/>
    <w:rsid w:val="008A33EE"/>
    <w:rsid w:val="008A386C"/>
    <w:rsid w:val="008A43C4"/>
    <w:rsid w:val="008A459B"/>
    <w:rsid w:val="008A46C1"/>
    <w:rsid w:val="008A4C35"/>
    <w:rsid w:val="008A6B54"/>
    <w:rsid w:val="008A6D97"/>
    <w:rsid w:val="008B0124"/>
    <w:rsid w:val="008B15A0"/>
    <w:rsid w:val="008B23E5"/>
    <w:rsid w:val="008B346C"/>
    <w:rsid w:val="008B35E4"/>
    <w:rsid w:val="008B3C7E"/>
    <w:rsid w:val="008B4AEF"/>
    <w:rsid w:val="008B4D7C"/>
    <w:rsid w:val="008B57B6"/>
    <w:rsid w:val="008B5E03"/>
    <w:rsid w:val="008B619A"/>
    <w:rsid w:val="008B6A1E"/>
    <w:rsid w:val="008B6F9D"/>
    <w:rsid w:val="008B7341"/>
    <w:rsid w:val="008B762C"/>
    <w:rsid w:val="008C0B04"/>
    <w:rsid w:val="008C1E27"/>
    <w:rsid w:val="008C230B"/>
    <w:rsid w:val="008C4322"/>
    <w:rsid w:val="008C5DC8"/>
    <w:rsid w:val="008C619A"/>
    <w:rsid w:val="008C6DD9"/>
    <w:rsid w:val="008C724D"/>
    <w:rsid w:val="008C7422"/>
    <w:rsid w:val="008C7500"/>
    <w:rsid w:val="008D0D27"/>
    <w:rsid w:val="008D10A0"/>
    <w:rsid w:val="008D10A9"/>
    <w:rsid w:val="008D1AAF"/>
    <w:rsid w:val="008D1B89"/>
    <w:rsid w:val="008D3C98"/>
    <w:rsid w:val="008D4C6D"/>
    <w:rsid w:val="008D5B47"/>
    <w:rsid w:val="008D721B"/>
    <w:rsid w:val="008D7297"/>
    <w:rsid w:val="008D754B"/>
    <w:rsid w:val="008D7616"/>
    <w:rsid w:val="008E3258"/>
    <w:rsid w:val="008E41D5"/>
    <w:rsid w:val="008E457D"/>
    <w:rsid w:val="008E4A06"/>
    <w:rsid w:val="008E6034"/>
    <w:rsid w:val="008E6188"/>
    <w:rsid w:val="008E6202"/>
    <w:rsid w:val="008E6FF2"/>
    <w:rsid w:val="008F2938"/>
    <w:rsid w:val="008F2B66"/>
    <w:rsid w:val="008F2D3B"/>
    <w:rsid w:val="008F4509"/>
    <w:rsid w:val="008F49A3"/>
    <w:rsid w:val="008F585E"/>
    <w:rsid w:val="008F5911"/>
    <w:rsid w:val="008F742A"/>
    <w:rsid w:val="0090041D"/>
    <w:rsid w:val="00901A0F"/>
    <w:rsid w:val="00901E60"/>
    <w:rsid w:val="0090290C"/>
    <w:rsid w:val="00903197"/>
    <w:rsid w:val="00903482"/>
    <w:rsid w:val="0090368E"/>
    <w:rsid w:val="009036DB"/>
    <w:rsid w:val="00903C40"/>
    <w:rsid w:val="00903C42"/>
    <w:rsid w:val="00904E76"/>
    <w:rsid w:val="009050A9"/>
    <w:rsid w:val="00905ED9"/>
    <w:rsid w:val="00905F1F"/>
    <w:rsid w:val="00906AD3"/>
    <w:rsid w:val="00907B89"/>
    <w:rsid w:val="00910703"/>
    <w:rsid w:val="009108DD"/>
    <w:rsid w:val="00911298"/>
    <w:rsid w:val="00911374"/>
    <w:rsid w:val="009115F1"/>
    <w:rsid w:val="00912714"/>
    <w:rsid w:val="00912C87"/>
    <w:rsid w:val="00913153"/>
    <w:rsid w:val="00914284"/>
    <w:rsid w:val="00914D16"/>
    <w:rsid w:val="00914DE8"/>
    <w:rsid w:val="0091537B"/>
    <w:rsid w:val="00915890"/>
    <w:rsid w:val="00915C25"/>
    <w:rsid w:val="00915D4E"/>
    <w:rsid w:val="00916375"/>
    <w:rsid w:val="009168EA"/>
    <w:rsid w:val="00916B0E"/>
    <w:rsid w:val="00917E40"/>
    <w:rsid w:val="009202B2"/>
    <w:rsid w:val="00921786"/>
    <w:rsid w:val="00921BBA"/>
    <w:rsid w:val="00922B5F"/>
    <w:rsid w:val="009237A3"/>
    <w:rsid w:val="00923A90"/>
    <w:rsid w:val="00925121"/>
    <w:rsid w:val="00926546"/>
    <w:rsid w:val="0092657C"/>
    <w:rsid w:val="009267CF"/>
    <w:rsid w:val="00926CDA"/>
    <w:rsid w:val="00927830"/>
    <w:rsid w:val="00927ABB"/>
    <w:rsid w:val="00930093"/>
    <w:rsid w:val="009301B5"/>
    <w:rsid w:val="00930774"/>
    <w:rsid w:val="00932582"/>
    <w:rsid w:val="00932624"/>
    <w:rsid w:val="009329BA"/>
    <w:rsid w:val="00932C32"/>
    <w:rsid w:val="0093319F"/>
    <w:rsid w:val="0093377F"/>
    <w:rsid w:val="0093453A"/>
    <w:rsid w:val="00934CEC"/>
    <w:rsid w:val="009361F8"/>
    <w:rsid w:val="009363E0"/>
    <w:rsid w:val="00936FA3"/>
    <w:rsid w:val="009373A5"/>
    <w:rsid w:val="00937B4E"/>
    <w:rsid w:val="0094057A"/>
    <w:rsid w:val="00940778"/>
    <w:rsid w:val="00942114"/>
    <w:rsid w:val="00942256"/>
    <w:rsid w:val="009422DD"/>
    <w:rsid w:val="00942B4E"/>
    <w:rsid w:val="00942B62"/>
    <w:rsid w:val="00944764"/>
    <w:rsid w:val="00944BAA"/>
    <w:rsid w:val="00945417"/>
    <w:rsid w:val="00945980"/>
    <w:rsid w:val="009466BD"/>
    <w:rsid w:val="0094753A"/>
    <w:rsid w:val="00947641"/>
    <w:rsid w:val="00947759"/>
    <w:rsid w:val="009478C1"/>
    <w:rsid w:val="0095036E"/>
    <w:rsid w:val="00951B33"/>
    <w:rsid w:val="009524E0"/>
    <w:rsid w:val="009528DD"/>
    <w:rsid w:val="00952BD1"/>
    <w:rsid w:val="009538B8"/>
    <w:rsid w:val="00953AB3"/>
    <w:rsid w:val="00953F47"/>
    <w:rsid w:val="009569FC"/>
    <w:rsid w:val="00956A47"/>
    <w:rsid w:val="0095708A"/>
    <w:rsid w:val="009571A5"/>
    <w:rsid w:val="00957478"/>
    <w:rsid w:val="0095789B"/>
    <w:rsid w:val="00957FA3"/>
    <w:rsid w:val="009600D0"/>
    <w:rsid w:val="009607D0"/>
    <w:rsid w:val="00960B65"/>
    <w:rsid w:val="00960F99"/>
    <w:rsid w:val="0096152F"/>
    <w:rsid w:val="00961761"/>
    <w:rsid w:val="00961CD6"/>
    <w:rsid w:val="009628BC"/>
    <w:rsid w:val="00962D02"/>
    <w:rsid w:val="009633EB"/>
    <w:rsid w:val="00963411"/>
    <w:rsid w:val="00964564"/>
    <w:rsid w:val="00964A4D"/>
    <w:rsid w:val="0096526A"/>
    <w:rsid w:val="00965394"/>
    <w:rsid w:val="00965401"/>
    <w:rsid w:val="00965EF3"/>
    <w:rsid w:val="00966260"/>
    <w:rsid w:val="0096681F"/>
    <w:rsid w:val="009668F0"/>
    <w:rsid w:val="00966B70"/>
    <w:rsid w:val="00966DD4"/>
    <w:rsid w:val="00967449"/>
    <w:rsid w:val="00967B35"/>
    <w:rsid w:val="00970BBD"/>
    <w:rsid w:val="00970E64"/>
    <w:rsid w:val="009720A6"/>
    <w:rsid w:val="00972297"/>
    <w:rsid w:val="00972765"/>
    <w:rsid w:val="00972909"/>
    <w:rsid w:val="00972D6A"/>
    <w:rsid w:val="00972E5C"/>
    <w:rsid w:val="009735CE"/>
    <w:rsid w:val="00973C28"/>
    <w:rsid w:val="00974670"/>
    <w:rsid w:val="00974AFA"/>
    <w:rsid w:val="00974D6D"/>
    <w:rsid w:val="00975CE6"/>
    <w:rsid w:val="009760D8"/>
    <w:rsid w:val="009763B6"/>
    <w:rsid w:val="00976F72"/>
    <w:rsid w:val="00977E45"/>
    <w:rsid w:val="00977E59"/>
    <w:rsid w:val="00980460"/>
    <w:rsid w:val="009805EF"/>
    <w:rsid w:val="00982BB4"/>
    <w:rsid w:val="00983245"/>
    <w:rsid w:val="009839BF"/>
    <w:rsid w:val="00983B68"/>
    <w:rsid w:val="00984BE1"/>
    <w:rsid w:val="0098504E"/>
    <w:rsid w:val="00985A30"/>
    <w:rsid w:val="00986406"/>
    <w:rsid w:val="00986A05"/>
    <w:rsid w:val="00986A3F"/>
    <w:rsid w:val="00986C31"/>
    <w:rsid w:val="00986E17"/>
    <w:rsid w:val="00990214"/>
    <w:rsid w:val="00991103"/>
    <w:rsid w:val="009912F0"/>
    <w:rsid w:val="0099141A"/>
    <w:rsid w:val="009914BF"/>
    <w:rsid w:val="00991E4C"/>
    <w:rsid w:val="00992456"/>
    <w:rsid w:val="00992DA2"/>
    <w:rsid w:val="00993F59"/>
    <w:rsid w:val="009941AF"/>
    <w:rsid w:val="009943E2"/>
    <w:rsid w:val="00995272"/>
    <w:rsid w:val="0099571A"/>
    <w:rsid w:val="00995EF8"/>
    <w:rsid w:val="00995F5F"/>
    <w:rsid w:val="009965D4"/>
    <w:rsid w:val="00996718"/>
    <w:rsid w:val="00996CC9"/>
    <w:rsid w:val="00996D08"/>
    <w:rsid w:val="00996DF6"/>
    <w:rsid w:val="00997B49"/>
    <w:rsid w:val="00997B60"/>
    <w:rsid w:val="00997F95"/>
    <w:rsid w:val="009A04B1"/>
    <w:rsid w:val="009A08DF"/>
    <w:rsid w:val="009A24A6"/>
    <w:rsid w:val="009A34D4"/>
    <w:rsid w:val="009A4B9E"/>
    <w:rsid w:val="009A539E"/>
    <w:rsid w:val="009A68E5"/>
    <w:rsid w:val="009A6A30"/>
    <w:rsid w:val="009A6A32"/>
    <w:rsid w:val="009A70D7"/>
    <w:rsid w:val="009A7305"/>
    <w:rsid w:val="009A7683"/>
    <w:rsid w:val="009A7B4C"/>
    <w:rsid w:val="009B0257"/>
    <w:rsid w:val="009B0EE6"/>
    <w:rsid w:val="009B11A6"/>
    <w:rsid w:val="009B120E"/>
    <w:rsid w:val="009B702A"/>
    <w:rsid w:val="009C0288"/>
    <w:rsid w:val="009C07C6"/>
    <w:rsid w:val="009C1A61"/>
    <w:rsid w:val="009C2013"/>
    <w:rsid w:val="009C22BF"/>
    <w:rsid w:val="009C3384"/>
    <w:rsid w:val="009C44AB"/>
    <w:rsid w:val="009C5F22"/>
    <w:rsid w:val="009C6076"/>
    <w:rsid w:val="009C6530"/>
    <w:rsid w:val="009C6938"/>
    <w:rsid w:val="009C694A"/>
    <w:rsid w:val="009C70E0"/>
    <w:rsid w:val="009C7A55"/>
    <w:rsid w:val="009C7CB4"/>
    <w:rsid w:val="009D073D"/>
    <w:rsid w:val="009D0FE3"/>
    <w:rsid w:val="009D10E2"/>
    <w:rsid w:val="009D1E02"/>
    <w:rsid w:val="009D469B"/>
    <w:rsid w:val="009D4971"/>
    <w:rsid w:val="009D53BF"/>
    <w:rsid w:val="009D55A4"/>
    <w:rsid w:val="009D55B0"/>
    <w:rsid w:val="009D59A2"/>
    <w:rsid w:val="009D59D7"/>
    <w:rsid w:val="009D60EF"/>
    <w:rsid w:val="009D61F4"/>
    <w:rsid w:val="009D6480"/>
    <w:rsid w:val="009D67F6"/>
    <w:rsid w:val="009D6F05"/>
    <w:rsid w:val="009D7516"/>
    <w:rsid w:val="009E10DC"/>
    <w:rsid w:val="009E2144"/>
    <w:rsid w:val="009E21E4"/>
    <w:rsid w:val="009E2547"/>
    <w:rsid w:val="009E2DEC"/>
    <w:rsid w:val="009E3391"/>
    <w:rsid w:val="009E33F8"/>
    <w:rsid w:val="009E387E"/>
    <w:rsid w:val="009E6011"/>
    <w:rsid w:val="009E6A30"/>
    <w:rsid w:val="009E74DE"/>
    <w:rsid w:val="009F0732"/>
    <w:rsid w:val="009F1C37"/>
    <w:rsid w:val="009F1FA0"/>
    <w:rsid w:val="009F2328"/>
    <w:rsid w:val="009F26BE"/>
    <w:rsid w:val="009F2F58"/>
    <w:rsid w:val="009F350A"/>
    <w:rsid w:val="009F36A7"/>
    <w:rsid w:val="009F3FF7"/>
    <w:rsid w:val="009F4E2E"/>
    <w:rsid w:val="009F50F3"/>
    <w:rsid w:val="009F63C2"/>
    <w:rsid w:val="009F73CB"/>
    <w:rsid w:val="009F7448"/>
    <w:rsid w:val="00A010A5"/>
    <w:rsid w:val="00A01D23"/>
    <w:rsid w:val="00A0270D"/>
    <w:rsid w:val="00A027BE"/>
    <w:rsid w:val="00A03114"/>
    <w:rsid w:val="00A032AC"/>
    <w:rsid w:val="00A03964"/>
    <w:rsid w:val="00A03AB8"/>
    <w:rsid w:val="00A0533E"/>
    <w:rsid w:val="00A06384"/>
    <w:rsid w:val="00A0693D"/>
    <w:rsid w:val="00A10236"/>
    <w:rsid w:val="00A1037A"/>
    <w:rsid w:val="00A10B3A"/>
    <w:rsid w:val="00A1111D"/>
    <w:rsid w:val="00A11A5A"/>
    <w:rsid w:val="00A13CBD"/>
    <w:rsid w:val="00A14D8C"/>
    <w:rsid w:val="00A16C2F"/>
    <w:rsid w:val="00A176D5"/>
    <w:rsid w:val="00A17B96"/>
    <w:rsid w:val="00A201E4"/>
    <w:rsid w:val="00A21B73"/>
    <w:rsid w:val="00A21EE9"/>
    <w:rsid w:val="00A2221F"/>
    <w:rsid w:val="00A23237"/>
    <w:rsid w:val="00A239E7"/>
    <w:rsid w:val="00A25063"/>
    <w:rsid w:val="00A251F9"/>
    <w:rsid w:val="00A25623"/>
    <w:rsid w:val="00A262BE"/>
    <w:rsid w:val="00A263C5"/>
    <w:rsid w:val="00A26CDB"/>
    <w:rsid w:val="00A27BFF"/>
    <w:rsid w:val="00A30272"/>
    <w:rsid w:val="00A30D59"/>
    <w:rsid w:val="00A31B74"/>
    <w:rsid w:val="00A31D99"/>
    <w:rsid w:val="00A31F10"/>
    <w:rsid w:val="00A32AA9"/>
    <w:rsid w:val="00A341DA"/>
    <w:rsid w:val="00A347E0"/>
    <w:rsid w:val="00A35509"/>
    <w:rsid w:val="00A35C26"/>
    <w:rsid w:val="00A35DF4"/>
    <w:rsid w:val="00A363FB"/>
    <w:rsid w:val="00A36E97"/>
    <w:rsid w:val="00A3735C"/>
    <w:rsid w:val="00A4008E"/>
    <w:rsid w:val="00A400CB"/>
    <w:rsid w:val="00A402A2"/>
    <w:rsid w:val="00A413DB"/>
    <w:rsid w:val="00A41644"/>
    <w:rsid w:val="00A41D39"/>
    <w:rsid w:val="00A4272C"/>
    <w:rsid w:val="00A42B4D"/>
    <w:rsid w:val="00A43FF5"/>
    <w:rsid w:val="00A43FFA"/>
    <w:rsid w:val="00A4448C"/>
    <w:rsid w:val="00A453AB"/>
    <w:rsid w:val="00A46237"/>
    <w:rsid w:val="00A463DD"/>
    <w:rsid w:val="00A465CF"/>
    <w:rsid w:val="00A46F81"/>
    <w:rsid w:val="00A513EC"/>
    <w:rsid w:val="00A51439"/>
    <w:rsid w:val="00A521AC"/>
    <w:rsid w:val="00A5354E"/>
    <w:rsid w:val="00A54787"/>
    <w:rsid w:val="00A54E6C"/>
    <w:rsid w:val="00A5586F"/>
    <w:rsid w:val="00A55B40"/>
    <w:rsid w:val="00A560EF"/>
    <w:rsid w:val="00A569C9"/>
    <w:rsid w:val="00A56E14"/>
    <w:rsid w:val="00A57BA7"/>
    <w:rsid w:val="00A57F20"/>
    <w:rsid w:val="00A60706"/>
    <w:rsid w:val="00A60C63"/>
    <w:rsid w:val="00A60D45"/>
    <w:rsid w:val="00A611E9"/>
    <w:rsid w:val="00A617FA"/>
    <w:rsid w:val="00A630B3"/>
    <w:rsid w:val="00A63BC2"/>
    <w:rsid w:val="00A64B9E"/>
    <w:rsid w:val="00A6516E"/>
    <w:rsid w:val="00A6529E"/>
    <w:rsid w:val="00A658CF"/>
    <w:rsid w:val="00A678FB"/>
    <w:rsid w:val="00A67DA3"/>
    <w:rsid w:val="00A701D9"/>
    <w:rsid w:val="00A70499"/>
    <w:rsid w:val="00A70878"/>
    <w:rsid w:val="00A70984"/>
    <w:rsid w:val="00A72BAD"/>
    <w:rsid w:val="00A72C0D"/>
    <w:rsid w:val="00A73EF6"/>
    <w:rsid w:val="00A73F14"/>
    <w:rsid w:val="00A749DE"/>
    <w:rsid w:val="00A74FC0"/>
    <w:rsid w:val="00A7535A"/>
    <w:rsid w:val="00A760CE"/>
    <w:rsid w:val="00A76508"/>
    <w:rsid w:val="00A766A3"/>
    <w:rsid w:val="00A76BFD"/>
    <w:rsid w:val="00A772E5"/>
    <w:rsid w:val="00A77622"/>
    <w:rsid w:val="00A77FC9"/>
    <w:rsid w:val="00A8028D"/>
    <w:rsid w:val="00A8039D"/>
    <w:rsid w:val="00A80BE0"/>
    <w:rsid w:val="00A810EC"/>
    <w:rsid w:val="00A826D7"/>
    <w:rsid w:val="00A827A4"/>
    <w:rsid w:val="00A82A6F"/>
    <w:rsid w:val="00A82A8A"/>
    <w:rsid w:val="00A84567"/>
    <w:rsid w:val="00A84BA9"/>
    <w:rsid w:val="00A85D13"/>
    <w:rsid w:val="00A867B1"/>
    <w:rsid w:val="00A875F7"/>
    <w:rsid w:val="00A877F0"/>
    <w:rsid w:val="00A904DB"/>
    <w:rsid w:val="00A9057D"/>
    <w:rsid w:val="00A9187E"/>
    <w:rsid w:val="00A91D7C"/>
    <w:rsid w:val="00A92A88"/>
    <w:rsid w:val="00A92BDC"/>
    <w:rsid w:val="00A93530"/>
    <w:rsid w:val="00A93DA7"/>
    <w:rsid w:val="00A93EC2"/>
    <w:rsid w:val="00A940A7"/>
    <w:rsid w:val="00A9569B"/>
    <w:rsid w:val="00A95CA1"/>
    <w:rsid w:val="00A97097"/>
    <w:rsid w:val="00A97391"/>
    <w:rsid w:val="00A9761C"/>
    <w:rsid w:val="00A9794C"/>
    <w:rsid w:val="00A979C4"/>
    <w:rsid w:val="00A97D4A"/>
    <w:rsid w:val="00A97ED7"/>
    <w:rsid w:val="00AA06A2"/>
    <w:rsid w:val="00AA0790"/>
    <w:rsid w:val="00AA0DB6"/>
    <w:rsid w:val="00AA107F"/>
    <w:rsid w:val="00AA10C4"/>
    <w:rsid w:val="00AA159F"/>
    <w:rsid w:val="00AA1B9D"/>
    <w:rsid w:val="00AA229F"/>
    <w:rsid w:val="00AA38D5"/>
    <w:rsid w:val="00AA3996"/>
    <w:rsid w:val="00AA426C"/>
    <w:rsid w:val="00AA53D6"/>
    <w:rsid w:val="00AA5774"/>
    <w:rsid w:val="00AA5EC9"/>
    <w:rsid w:val="00AA6A58"/>
    <w:rsid w:val="00AA7530"/>
    <w:rsid w:val="00AA7B4A"/>
    <w:rsid w:val="00AB0688"/>
    <w:rsid w:val="00AB0AA7"/>
    <w:rsid w:val="00AB0CD6"/>
    <w:rsid w:val="00AB2221"/>
    <w:rsid w:val="00AB34A1"/>
    <w:rsid w:val="00AB387F"/>
    <w:rsid w:val="00AB3FA2"/>
    <w:rsid w:val="00AB4BFD"/>
    <w:rsid w:val="00AB63D0"/>
    <w:rsid w:val="00AC004A"/>
    <w:rsid w:val="00AC0636"/>
    <w:rsid w:val="00AC08E3"/>
    <w:rsid w:val="00AC0C4D"/>
    <w:rsid w:val="00AC2489"/>
    <w:rsid w:val="00AC2672"/>
    <w:rsid w:val="00AC2ED7"/>
    <w:rsid w:val="00AC35AB"/>
    <w:rsid w:val="00AC3A4F"/>
    <w:rsid w:val="00AC41DA"/>
    <w:rsid w:val="00AC446F"/>
    <w:rsid w:val="00AC5219"/>
    <w:rsid w:val="00AC5EC6"/>
    <w:rsid w:val="00AC637C"/>
    <w:rsid w:val="00AC6C27"/>
    <w:rsid w:val="00AC7274"/>
    <w:rsid w:val="00AC74A1"/>
    <w:rsid w:val="00AD061B"/>
    <w:rsid w:val="00AD0666"/>
    <w:rsid w:val="00AD06BB"/>
    <w:rsid w:val="00AD0769"/>
    <w:rsid w:val="00AD0CB6"/>
    <w:rsid w:val="00AD1EAA"/>
    <w:rsid w:val="00AD200E"/>
    <w:rsid w:val="00AD22A5"/>
    <w:rsid w:val="00AD309E"/>
    <w:rsid w:val="00AD3418"/>
    <w:rsid w:val="00AD3460"/>
    <w:rsid w:val="00AD49F0"/>
    <w:rsid w:val="00AD4B3C"/>
    <w:rsid w:val="00AD4CA8"/>
    <w:rsid w:val="00AD73C2"/>
    <w:rsid w:val="00AE074C"/>
    <w:rsid w:val="00AE0E51"/>
    <w:rsid w:val="00AE1009"/>
    <w:rsid w:val="00AE1239"/>
    <w:rsid w:val="00AE14FE"/>
    <w:rsid w:val="00AE17E1"/>
    <w:rsid w:val="00AE2306"/>
    <w:rsid w:val="00AE235C"/>
    <w:rsid w:val="00AE3137"/>
    <w:rsid w:val="00AE362A"/>
    <w:rsid w:val="00AE4478"/>
    <w:rsid w:val="00AE48B8"/>
    <w:rsid w:val="00AE5292"/>
    <w:rsid w:val="00AE5EB7"/>
    <w:rsid w:val="00AE6615"/>
    <w:rsid w:val="00AE732D"/>
    <w:rsid w:val="00AE73FB"/>
    <w:rsid w:val="00AF0483"/>
    <w:rsid w:val="00AF06F0"/>
    <w:rsid w:val="00AF0FE1"/>
    <w:rsid w:val="00AF1316"/>
    <w:rsid w:val="00AF3072"/>
    <w:rsid w:val="00AF37D6"/>
    <w:rsid w:val="00AF4023"/>
    <w:rsid w:val="00AF5152"/>
    <w:rsid w:val="00AF5521"/>
    <w:rsid w:val="00AF57BA"/>
    <w:rsid w:val="00AF593A"/>
    <w:rsid w:val="00AF5C34"/>
    <w:rsid w:val="00B001E9"/>
    <w:rsid w:val="00B00EEE"/>
    <w:rsid w:val="00B0168C"/>
    <w:rsid w:val="00B02CCB"/>
    <w:rsid w:val="00B02EAD"/>
    <w:rsid w:val="00B02EFC"/>
    <w:rsid w:val="00B0320A"/>
    <w:rsid w:val="00B03988"/>
    <w:rsid w:val="00B0563E"/>
    <w:rsid w:val="00B0687D"/>
    <w:rsid w:val="00B06A9C"/>
    <w:rsid w:val="00B06DD6"/>
    <w:rsid w:val="00B07644"/>
    <w:rsid w:val="00B10371"/>
    <w:rsid w:val="00B10407"/>
    <w:rsid w:val="00B10A54"/>
    <w:rsid w:val="00B11C15"/>
    <w:rsid w:val="00B1221B"/>
    <w:rsid w:val="00B1295B"/>
    <w:rsid w:val="00B12DB3"/>
    <w:rsid w:val="00B14108"/>
    <w:rsid w:val="00B148CB"/>
    <w:rsid w:val="00B15380"/>
    <w:rsid w:val="00B15C82"/>
    <w:rsid w:val="00B15E23"/>
    <w:rsid w:val="00B1655F"/>
    <w:rsid w:val="00B16A7B"/>
    <w:rsid w:val="00B16B47"/>
    <w:rsid w:val="00B16C9B"/>
    <w:rsid w:val="00B204D2"/>
    <w:rsid w:val="00B20A8B"/>
    <w:rsid w:val="00B21860"/>
    <w:rsid w:val="00B21F67"/>
    <w:rsid w:val="00B21F9F"/>
    <w:rsid w:val="00B2208C"/>
    <w:rsid w:val="00B22F54"/>
    <w:rsid w:val="00B22FAA"/>
    <w:rsid w:val="00B233F3"/>
    <w:rsid w:val="00B237E1"/>
    <w:rsid w:val="00B24857"/>
    <w:rsid w:val="00B24922"/>
    <w:rsid w:val="00B24B82"/>
    <w:rsid w:val="00B25399"/>
    <w:rsid w:val="00B25499"/>
    <w:rsid w:val="00B25528"/>
    <w:rsid w:val="00B26BC2"/>
    <w:rsid w:val="00B27718"/>
    <w:rsid w:val="00B30D20"/>
    <w:rsid w:val="00B312F3"/>
    <w:rsid w:val="00B3166A"/>
    <w:rsid w:val="00B31976"/>
    <w:rsid w:val="00B3314C"/>
    <w:rsid w:val="00B33494"/>
    <w:rsid w:val="00B33BD4"/>
    <w:rsid w:val="00B33E16"/>
    <w:rsid w:val="00B33E28"/>
    <w:rsid w:val="00B347ED"/>
    <w:rsid w:val="00B34835"/>
    <w:rsid w:val="00B34EE5"/>
    <w:rsid w:val="00B352E6"/>
    <w:rsid w:val="00B359B2"/>
    <w:rsid w:val="00B36C59"/>
    <w:rsid w:val="00B372F0"/>
    <w:rsid w:val="00B3758A"/>
    <w:rsid w:val="00B40B90"/>
    <w:rsid w:val="00B40F72"/>
    <w:rsid w:val="00B42B1F"/>
    <w:rsid w:val="00B44E36"/>
    <w:rsid w:val="00B44FB5"/>
    <w:rsid w:val="00B45C63"/>
    <w:rsid w:val="00B45C9D"/>
    <w:rsid w:val="00B46AB3"/>
    <w:rsid w:val="00B472AD"/>
    <w:rsid w:val="00B47350"/>
    <w:rsid w:val="00B50035"/>
    <w:rsid w:val="00B502CF"/>
    <w:rsid w:val="00B52082"/>
    <w:rsid w:val="00B52F64"/>
    <w:rsid w:val="00B538D7"/>
    <w:rsid w:val="00B54135"/>
    <w:rsid w:val="00B5430C"/>
    <w:rsid w:val="00B54554"/>
    <w:rsid w:val="00B547B5"/>
    <w:rsid w:val="00B55325"/>
    <w:rsid w:val="00B55758"/>
    <w:rsid w:val="00B5591E"/>
    <w:rsid w:val="00B57815"/>
    <w:rsid w:val="00B578B3"/>
    <w:rsid w:val="00B60667"/>
    <w:rsid w:val="00B612A7"/>
    <w:rsid w:val="00B64160"/>
    <w:rsid w:val="00B64789"/>
    <w:rsid w:val="00B64840"/>
    <w:rsid w:val="00B648CB"/>
    <w:rsid w:val="00B65756"/>
    <w:rsid w:val="00B6621A"/>
    <w:rsid w:val="00B664C2"/>
    <w:rsid w:val="00B67B47"/>
    <w:rsid w:val="00B67FCE"/>
    <w:rsid w:val="00B70AFE"/>
    <w:rsid w:val="00B70EA9"/>
    <w:rsid w:val="00B71077"/>
    <w:rsid w:val="00B711AE"/>
    <w:rsid w:val="00B7142F"/>
    <w:rsid w:val="00B71582"/>
    <w:rsid w:val="00B75B34"/>
    <w:rsid w:val="00B75D48"/>
    <w:rsid w:val="00B75EC6"/>
    <w:rsid w:val="00B76639"/>
    <w:rsid w:val="00B77536"/>
    <w:rsid w:val="00B776A1"/>
    <w:rsid w:val="00B80894"/>
    <w:rsid w:val="00B818E1"/>
    <w:rsid w:val="00B824C9"/>
    <w:rsid w:val="00B84835"/>
    <w:rsid w:val="00B84B48"/>
    <w:rsid w:val="00B85060"/>
    <w:rsid w:val="00B85618"/>
    <w:rsid w:val="00B86D0D"/>
    <w:rsid w:val="00B87148"/>
    <w:rsid w:val="00B87161"/>
    <w:rsid w:val="00B871D2"/>
    <w:rsid w:val="00B87ABF"/>
    <w:rsid w:val="00B87F78"/>
    <w:rsid w:val="00B90B06"/>
    <w:rsid w:val="00B90F30"/>
    <w:rsid w:val="00B92146"/>
    <w:rsid w:val="00B92657"/>
    <w:rsid w:val="00B92786"/>
    <w:rsid w:val="00B92D0A"/>
    <w:rsid w:val="00B93777"/>
    <w:rsid w:val="00B93C90"/>
    <w:rsid w:val="00B93CE3"/>
    <w:rsid w:val="00B94A8F"/>
    <w:rsid w:val="00B94D75"/>
    <w:rsid w:val="00B96422"/>
    <w:rsid w:val="00BA023B"/>
    <w:rsid w:val="00BA0FB5"/>
    <w:rsid w:val="00BA1BB6"/>
    <w:rsid w:val="00BA3A08"/>
    <w:rsid w:val="00BA3CF4"/>
    <w:rsid w:val="00BA45F3"/>
    <w:rsid w:val="00BA5644"/>
    <w:rsid w:val="00BA63FD"/>
    <w:rsid w:val="00BA774A"/>
    <w:rsid w:val="00BA7915"/>
    <w:rsid w:val="00BA7CEE"/>
    <w:rsid w:val="00BA7DC6"/>
    <w:rsid w:val="00BB02E7"/>
    <w:rsid w:val="00BB056D"/>
    <w:rsid w:val="00BB05AD"/>
    <w:rsid w:val="00BB15D2"/>
    <w:rsid w:val="00BB1641"/>
    <w:rsid w:val="00BB28CC"/>
    <w:rsid w:val="00BB2EF3"/>
    <w:rsid w:val="00BB317F"/>
    <w:rsid w:val="00BB3821"/>
    <w:rsid w:val="00BB3EEB"/>
    <w:rsid w:val="00BB41C3"/>
    <w:rsid w:val="00BB4377"/>
    <w:rsid w:val="00BB5598"/>
    <w:rsid w:val="00BB5704"/>
    <w:rsid w:val="00BB59D0"/>
    <w:rsid w:val="00BB6EE8"/>
    <w:rsid w:val="00BB7601"/>
    <w:rsid w:val="00BB784E"/>
    <w:rsid w:val="00BB7A4B"/>
    <w:rsid w:val="00BB7AF4"/>
    <w:rsid w:val="00BC06A8"/>
    <w:rsid w:val="00BC0E2D"/>
    <w:rsid w:val="00BC107D"/>
    <w:rsid w:val="00BC13BA"/>
    <w:rsid w:val="00BC177B"/>
    <w:rsid w:val="00BC3AEA"/>
    <w:rsid w:val="00BC3F82"/>
    <w:rsid w:val="00BC5C04"/>
    <w:rsid w:val="00BC5DCE"/>
    <w:rsid w:val="00BC6770"/>
    <w:rsid w:val="00BC6C47"/>
    <w:rsid w:val="00BC6E25"/>
    <w:rsid w:val="00BC78C4"/>
    <w:rsid w:val="00BC7D06"/>
    <w:rsid w:val="00BD0EDB"/>
    <w:rsid w:val="00BD120C"/>
    <w:rsid w:val="00BD145D"/>
    <w:rsid w:val="00BD1AAD"/>
    <w:rsid w:val="00BD31E0"/>
    <w:rsid w:val="00BD386A"/>
    <w:rsid w:val="00BD3E3B"/>
    <w:rsid w:val="00BD3FB3"/>
    <w:rsid w:val="00BD3FEC"/>
    <w:rsid w:val="00BD5661"/>
    <w:rsid w:val="00BD5B68"/>
    <w:rsid w:val="00BD7003"/>
    <w:rsid w:val="00BD7BCC"/>
    <w:rsid w:val="00BE03EC"/>
    <w:rsid w:val="00BE0D44"/>
    <w:rsid w:val="00BE16DE"/>
    <w:rsid w:val="00BE19D1"/>
    <w:rsid w:val="00BE1D14"/>
    <w:rsid w:val="00BE3162"/>
    <w:rsid w:val="00BE329F"/>
    <w:rsid w:val="00BE32C9"/>
    <w:rsid w:val="00BE3DEE"/>
    <w:rsid w:val="00BE4C14"/>
    <w:rsid w:val="00BE4F71"/>
    <w:rsid w:val="00BE5508"/>
    <w:rsid w:val="00BE6E2A"/>
    <w:rsid w:val="00BE796E"/>
    <w:rsid w:val="00BE7A7B"/>
    <w:rsid w:val="00BE7E9E"/>
    <w:rsid w:val="00BF0DA8"/>
    <w:rsid w:val="00BF0FAA"/>
    <w:rsid w:val="00BF1B15"/>
    <w:rsid w:val="00BF1B36"/>
    <w:rsid w:val="00BF1EA8"/>
    <w:rsid w:val="00BF2913"/>
    <w:rsid w:val="00BF2C93"/>
    <w:rsid w:val="00BF3C6F"/>
    <w:rsid w:val="00BF4250"/>
    <w:rsid w:val="00BF4B16"/>
    <w:rsid w:val="00BF4D5D"/>
    <w:rsid w:val="00BF517E"/>
    <w:rsid w:val="00BF5873"/>
    <w:rsid w:val="00BF61FF"/>
    <w:rsid w:val="00BF6E08"/>
    <w:rsid w:val="00C00487"/>
    <w:rsid w:val="00C00D66"/>
    <w:rsid w:val="00C00E9C"/>
    <w:rsid w:val="00C01AC4"/>
    <w:rsid w:val="00C02432"/>
    <w:rsid w:val="00C0318F"/>
    <w:rsid w:val="00C03A93"/>
    <w:rsid w:val="00C03D0D"/>
    <w:rsid w:val="00C046DC"/>
    <w:rsid w:val="00C06022"/>
    <w:rsid w:val="00C06EEF"/>
    <w:rsid w:val="00C07ED8"/>
    <w:rsid w:val="00C105BD"/>
    <w:rsid w:val="00C1110F"/>
    <w:rsid w:val="00C111F2"/>
    <w:rsid w:val="00C11BC1"/>
    <w:rsid w:val="00C12938"/>
    <w:rsid w:val="00C12A0B"/>
    <w:rsid w:val="00C12A21"/>
    <w:rsid w:val="00C13881"/>
    <w:rsid w:val="00C139B4"/>
    <w:rsid w:val="00C14415"/>
    <w:rsid w:val="00C14488"/>
    <w:rsid w:val="00C154E7"/>
    <w:rsid w:val="00C15EFD"/>
    <w:rsid w:val="00C15FE8"/>
    <w:rsid w:val="00C16AAC"/>
    <w:rsid w:val="00C2039C"/>
    <w:rsid w:val="00C20B6E"/>
    <w:rsid w:val="00C21760"/>
    <w:rsid w:val="00C2289C"/>
    <w:rsid w:val="00C232DA"/>
    <w:rsid w:val="00C239B3"/>
    <w:rsid w:val="00C2480D"/>
    <w:rsid w:val="00C24815"/>
    <w:rsid w:val="00C25A12"/>
    <w:rsid w:val="00C25A46"/>
    <w:rsid w:val="00C2724E"/>
    <w:rsid w:val="00C27B36"/>
    <w:rsid w:val="00C31C51"/>
    <w:rsid w:val="00C32A37"/>
    <w:rsid w:val="00C32BD1"/>
    <w:rsid w:val="00C3440B"/>
    <w:rsid w:val="00C34AA3"/>
    <w:rsid w:val="00C35103"/>
    <w:rsid w:val="00C35614"/>
    <w:rsid w:val="00C359A5"/>
    <w:rsid w:val="00C35A85"/>
    <w:rsid w:val="00C35B38"/>
    <w:rsid w:val="00C37BB4"/>
    <w:rsid w:val="00C37E42"/>
    <w:rsid w:val="00C413D0"/>
    <w:rsid w:val="00C41A43"/>
    <w:rsid w:val="00C41AEE"/>
    <w:rsid w:val="00C42180"/>
    <w:rsid w:val="00C4284B"/>
    <w:rsid w:val="00C4320B"/>
    <w:rsid w:val="00C4380A"/>
    <w:rsid w:val="00C43900"/>
    <w:rsid w:val="00C43D23"/>
    <w:rsid w:val="00C45055"/>
    <w:rsid w:val="00C46287"/>
    <w:rsid w:val="00C467C7"/>
    <w:rsid w:val="00C46F7C"/>
    <w:rsid w:val="00C46FE0"/>
    <w:rsid w:val="00C47D5D"/>
    <w:rsid w:val="00C50458"/>
    <w:rsid w:val="00C50D1F"/>
    <w:rsid w:val="00C51247"/>
    <w:rsid w:val="00C5230A"/>
    <w:rsid w:val="00C527C3"/>
    <w:rsid w:val="00C52EB5"/>
    <w:rsid w:val="00C53905"/>
    <w:rsid w:val="00C54892"/>
    <w:rsid w:val="00C55299"/>
    <w:rsid w:val="00C56753"/>
    <w:rsid w:val="00C567CF"/>
    <w:rsid w:val="00C5690A"/>
    <w:rsid w:val="00C5697E"/>
    <w:rsid w:val="00C56B3C"/>
    <w:rsid w:val="00C60154"/>
    <w:rsid w:val="00C60802"/>
    <w:rsid w:val="00C61E7A"/>
    <w:rsid w:val="00C624C6"/>
    <w:rsid w:val="00C6270A"/>
    <w:rsid w:val="00C63673"/>
    <w:rsid w:val="00C63B47"/>
    <w:rsid w:val="00C64082"/>
    <w:rsid w:val="00C647A1"/>
    <w:rsid w:val="00C6565F"/>
    <w:rsid w:val="00C65750"/>
    <w:rsid w:val="00C65768"/>
    <w:rsid w:val="00C6597C"/>
    <w:rsid w:val="00C65ACF"/>
    <w:rsid w:val="00C672E9"/>
    <w:rsid w:val="00C701AC"/>
    <w:rsid w:val="00C71B68"/>
    <w:rsid w:val="00C71BA4"/>
    <w:rsid w:val="00C72BC0"/>
    <w:rsid w:val="00C73872"/>
    <w:rsid w:val="00C75B1F"/>
    <w:rsid w:val="00C75BA0"/>
    <w:rsid w:val="00C761DC"/>
    <w:rsid w:val="00C765DE"/>
    <w:rsid w:val="00C766FD"/>
    <w:rsid w:val="00C769DE"/>
    <w:rsid w:val="00C77E6D"/>
    <w:rsid w:val="00C802B4"/>
    <w:rsid w:val="00C805C4"/>
    <w:rsid w:val="00C80B54"/>
    <w:rsid w:val="00C81BB0"/>
    <w:rsid w:val="00C82052"/>
    <w:rsid w:val="00C82D90"/>
    <w:rsid w:val="00C8359E"/>
    <w:rsid w:val="00C836DB"/>
    <w:rsid w:val="00C838A7"/>
    <w:rsid w:val="00C839A5"/>
    <w:rsid w:val="00C84023"/>
    <w:rsid w:val="00C84025"/>
    <w:rsid w:val="00C84FB7"/>
    <w:rsid w:val="00C85C51"/>
    <w:rsid w:val="00C860D6"/>
    <w:rsid w:val="00C865BF"/>
    <w:rsid w:val="00C86E11"/>
    <w:rsid w:val="00C90447"/>
    <w:rsid w:val="00C923CE"/>
    <w:rsid w:val="00C9266F"/>
    <w:rsid w:val="00C927DF"/>
    <w:rsid w:val="00C92AEB"/>
    <w:rsid w:val="00C92FCD"/>
    <w:rsid w:val="00C934BF"/>
    <w:rsid w:val="00C93A1E"/>
    <w:rsid w:val="00C94227"/>
    <w:rsid w:val="00C95107"/>
    <w:rsid w:val="00C95583"/>
    <w:rsid w:val="00C96040"/>
    <w:rsid w:val="00C9617F"/>
    <w:rsid w:val="00C96A64"/>
    <w:rsid w:val="00C97576"/>
    <w:rsid w:val="00C97B47"/>
    <w:rsid w:val="00CA0121"/>
    <w:rsid w:val="00CA0E12"/>
    <w:rsid w:val="00CA1691"/>
    <w:rsid w:val="00CA190D"/>
    <w:rsid w:val="00CA24AE"/>
    <w:rsid w:val="00CA26A4"/>
    <w:rsid w:val="00CA30BD"/>
    <w:rsid w:val="00CA30FF"/>
    <w:rsid w:val="00CA3BE1"/>
    <w:rsid w:val="00CA3D25"/>
    <w:rsid w:val="00CA4783"/>
    <w:rsid w:val="00CA6B71"/>
    <w:rsid w:val="00CA7347"/>
    <w:rsid w:val="00CB2287"/>
    <w:rsid w:val="00CB36D2"/>
    <w:rsid w:val="00CB387C"/>
    <w:rsid w:val="00CB40E9"/>
    <w:rsid w:val="00CB49DB"/>
    <w:rsid w:val="00CB5153"/>
    <w:rsid w:val="00CB54F9"/>
    <w:rsid w:val="00CB5BE7"/>
    <w:rsid w:val="00CB795B"/>
    <w:rsid w:val="00CC05CA"/>
    <w:rsid w:val="00CC064E"/>
    <w:rsid w:val="00CC0CFD"/>
    <w:rsid w:val="00CC10D9"/>
    <w:rsid w:val="00CC12F4"/>
    <w:rsid w:val="00CC1478"/>
    <w:rsid w:val="00CC21ED"/>
    <w:rsid w:val="00CC4F30"/>
    <w:rsid w:val="00CC5BDE"/>
    <w:rsid w:val="00CC6056"/>
    <w:rsid w:val="00CC6082"/>
    <w:rsid w:val="00CC6A5E"/>
    <w:rsid w:val="00CC6D7B"/>
    <w:rsid w:val="00CD0ED1"/>
    <w:rsid w:val="00CD12DF"/>
    <w:rsid w:val="00CD1A30"/>
    <w:rsid w:val="00CD1F09"/>
    <w:rsid w:val="00CD254D"/>
    <w:rsid w:val="00CD25FA"/>
    <w:rsid w:val="00CD3A78"/>
    <w:rsid w:val="00CD4788"/>
    <w:rsid w:val="00CD47D4"/>
    <w:rsid w:val="00CD4E03"/>
    <w:rsid w:val="00CD542D"/>
    <w:rsid w:val="00CD5528"/>
    <w:rsid w:val="00CD771C"/>
    <w:rsid w:val="00CE091D"/>
    <w:rsid w:val="00CE1347"/>
    <w:rsid w:val="00CE1BDE"/>
    <w:rsid w:val="00CE3A83"/>
    <w:rsid w:val="00CE4187"/>
    <w:rsid w:val="00CE48CA"/>
    <w:rsid w:val="00CE498E"/>
    <w:rsid w:val="00CE4BC2"/>
    <w:rsid w:val="00CE4D5A"/>
    <w:rsid w:val="00CE4E0B"/>
    <w:rsid w:val="00CE512E"/>
    <w:rsid w:val="00CE5555"/>
    <w:rsid w:val="00CE5831"/>
    <w:rsid w:val="00CE6219"/>
    <w:rsid w:val="00CE6ACF"/>
    <w:rsid w:val="00CE6F83"/>
    <w:rsid w:val="00CE7C35"/>
    <w:rsid w:val="00CF101B"/>
    <w:rsid w:val="00CF1563"/>
    <w:rsid w:val="00CF2196"/>
    <w:rsid w:val="00CF372D"/>
    <w:rsid w:val="00CF3836"/>
    <w:rsid w:val="00CF3A61"/>
    <w:rsid w:val="00CF4163"/>
    <w:rsid w:val="00CF42C5"/>
    <w:rsid w:val="00CF4785"/>
    <w:rsid w:val="00CF4913"/>
    <w:rsid w:val="00CF5682"/>
    <w:rsid w:val="00CF5693"/>
    <w:rsid w:val="00CF63D2"/>
    <w:rsid w:val="00CF64E7"/>
    <w:rsid w:val="00CF7391"/>
    <w:rsid w:val="00CF77CA"/>
    <w:rsid w:val="00D00288"/>
    <w:rsid w:val="00D00C3F"/>
    <w:rsid w:val="00D01704"/>
    <w:rsid w:val="00D02257"/>
    <w:rsid w:val="00D03D35"/>
    <w:rsid w:val="00D0416F"/>
    <w:rsid w:val="00D04F41"/>
    <w:rsid w:val="00D06A42"/>
    <w:rsid w:val="00D06ADA"/>
    <w:rsid w:val="00D06CDD"/>
    <w:rsid w:val="00D06EA6"/>
    <w:rsid w:val="00D06EF9"/>
    <w:rsid w:val="00D07902"/>
    <w:rsid w:val="00D10D21"/>
    <w:rsid w:val="00D11E41"/>
    <w:rsid w:val="00D12C56"/>
    <w:rsid w:val="00D12EBC"/>
    <w:rsid w:val="00D1403E"/>
    <w:rsid w:val="00D14D4A"/>
    <w:rsid w:val="00D15B8D"/>
    <w:rsid w:val="00D15E32"/>
    <w:rsid w:val="00D1685F"/>
    <w:rsid w:val="00D16E41"/>
    <w:rsid w:val="00D204CF"/>
    <w:rsid w:val="00D20832"/>
    <w:rsid w:val="00D20EA9"/>
    <w:rsid w:val="00D2131C"/>
    <w:rsid w:val="00D225BE"/>
    <w:rsid w:val="00D228AC"/>
    <w:rsid w:val="00D232D9"/>
    <w:rsid w:val="00D2399B"/>
    <w:rsid w:val="00D25208"/>
    <w:rsid w:val="00D25783"/>
    <w:rsid w:val="00D26177"/>
    <w:rsid w:val="00D26768"/>
    <w:rsid w:val="00D26875"/>
    <w:rsid w:val="00D27D8A"/>
    <w:rsid w:val="00D306C5"/>
    <w:rsid w:val="00D308B3"/>
    <w:rsid w:val="00D31911"/>
    <w:rsid w:val="00D3263E"/>
    <w:rsid w:val="00D32908"/>
    <w:rsid w:val="00D32E9E"/>
    <w:rsid w:val="00D33073"/>
    <w:rsid w:val="00D3349A"/>
    <w:rsid w:val="00D34407"/>
    <w:rsid w:val="00D345A0"/>
    <w:rsid w:val="00D3523B"/>
    <w:rsid w:val="00D353CD"/>
    <w:rsid w:val="00D356B6"/>
    <w:rsid w:val="00D35E20"/>
    <w:rsid w:val="00D36673"/>
    <w:rsid w:val="00D36DE7"/>
    <w:rsid w:val="00D4044B"/>
    <w:rsid w:val="00D40E88"/>
    <w:rsid w:val="00D41B5E"/>
    <w:rsid w:val="00D42D04"/>
    <w:rsid w:val="00D430F0"/>
    <w:rsid w:val="00D43311"/>
    <w:rsid w:val="00D43C3C"/>
    <w:rsid w:val="00D45137"/>
    <w:rsid w:val="00D45504"/>
    <w:rsid w:val="00D4589A"/>
    <w:rsid w:val="00D46289"/>
    <w:rsid w:val="00D46C9E"/>
    <w:rsid w:val="00D46DAE"/>
    <w:rsid w:val="00D47706"/>
    <w:rsid w:val="00D513B3"/>
    <w:rsid w:val="00D515A5"/>
    <w:rsid w:val="00D51DEA"/>
    <w:rsid w:val="00D5368E"/>
    <w:rsid w:val="00D544DD"/>
    <w:rsid w:val="00D549FE"/>
    <w:rsid w:val="00D54F22"/>
    <w:rsid w:val="00D5610A"/>
    <w:rsid w:val="00D5610B"/>
    <w:rsid w:val="00D56525"/>
    <w:rsid w:val="00D57333"/>
    <w:rsid w:val="00D57B98"/>
    <w:rsid w:val="00D6084A"/>
    <w:rsid w:val="00D6087D"/>
    <w:rsid w:val="00D60EDA"/>
    <w:rsid w:val="00D6110B"/>
    <w:rsid w:val="00D61782"/>
    <w:rsid w:val="00D6217C"/>
    <w:rsid w:val="00D624B0"/>
    <w:rsid w:val="00D62656"/>
    <w:rsid w:val="00D62897"/>
    <w:rsid w:val="00D629E3"/>
    <w:rsid w:val="00D62EFC"/>
    <w:rsid w:val="00D636B1"/>
    <w:rsid w:val="00D6595E"/>
    <w:rsid w:val="00D66285"/>
    <w:rsid w:val="00D666F2"/>
    <w:rsid w:val="00D67E76"/>
    <w:rsid w:val="00D7151A"/>
    <w:rsid w:val="00D71C4C"/>
    <w:rsid w:val="00D72099"/>
    <w:rsid w:val="00D72693"/>
    <w:rsid w:val="00D7271A"/>
    <w:rsid w:val="00D7336E"/>
    <w:rsid w:val="00D73813"/>
    <w:rsid w:val="00D7450E"/>
    <w:rsid w:val="00D74601"/>
    <w:rsid w:val="00D749F6"/>
    <w:rsid w:val="00D74E31"/>
    <w:rsid w:val="00D75C01"/>
    <w:rsid w:val="00D766AB"/>
    <w:rsid w:val="00D769AA"/>
    <w:rsid w:val="00D77361"/>
    <w:rsid w:val="00D77948"/>
    <w:rsid w:val="00D8002A"/>
    <w:rsid w:val="00D80355"/>
    <w:rsid w:val="00D80B2B"/>
    <w:rsid w:val="00D80C64"/>
    <w:rsid w:val="00D81A4B"/>
    <w:rsid w:val="00D822BA"/>
    <w:rsid w:val="00D82861"/>
    <w:rsid w:val="00D82980"/>
    <w:rsid w:val="00D829F1"/>
    <w:rsid w:val="00D82FD0"/>
    <w:rsid w:val="00D832E3"/>
    <w:rsid w:val="00D83A99"/>
    <w:rsid w:val="00D8461C"/>
    <w:rsid w:val="00D84677"/>
    <w:rsid w:val="00D84E7B"/>
    <w:rsid w:val="00D8500B"/>
    <w:rsid w:val="00D85562"/>
    <w:rsid w:val="00D862A0"/>
    <w:rsid w:val="00D871B8"/>
    <w:rsid w:val="00D87ACA"/>
    <w:rsid w:val="00D9075F"/>
    <w:rsid w:val="00D91F6C"/>
    <w:rsid w:val="00D9228B"/>
    <w:rsid w:val="00D9243A"/>
    <w:rsid w:val="00D924E0"/>
    <w:rsid w:val="00D92537"/>
    <w:rsid w:val="00D92FAF"/>
    <w:rsid w:val="00D94D19"/>
    <w:rsid w:val="00D94D7B"/>
    <w:rsid w:val="00D952F7"/>
    <w:rsid w:val="00D96455"/>
    <w:rsid w:val="00D96DB0"/>
    <w:rsid w:val="00D96EF7"/>
    <w:rsid w:val="00D96F48"/>
    <w:rsid w:val="00D97122"/>
    <w:rsid w:val="00D97E84"/>
    <w:rsid w:val="00D97F5C"/>
    <w:rsid w:val="00DA180A"/>
    <w:rsid w:val="00DA2847"/>
    <w:rsid w:val="00DA3569"/>
    <w:rsid w:val="00DA3770"/>
    <w:rsid w:val="00DA42C7"/>
    <w:rsid w:val="00DA52EE"/>
    <w:rsid w:val="00DA542F"/>
    <w:rsid w:val="00DA6517"/>
    <w:rsid w:val="00DA665A"/>
    <w:rsid w:val="00DB1645"/>
    <w:rsid w:val="00DB2A0B"/>
    <w:rsid w:val="00DB3730"/>
    <w:rsid w:val="00DB45D5"/>
    <w:rsid w:val="00DB4F20"/>
    <w:rsid w:val="00DB51D9"/>
    <w:rsid w:val="00DB55E7"/>
    <w:rsid w:val="00DB69F9"/>
    <w:rsid w:val="00DB6CE2"/>
    <w:rsid w:val="00DB7A26"/>
    <w:rsid w:val="00DC015D"/>
    <w:rsid w:val="00DC0BE4"/>
    <w:rsid w:val="00DC0F34"/>
    <w:rsid w:val="00DC14CC"/>
    <w:rsid w:val="00DC2429"/>
    <w:rsid w:val="00DC387A"/>
    <w:rsid w:val="00DC3CD1"/>
    <w:rsid w:val="00DC40F7"/>
    <w:rsid w:val="00DC4397"/>
    <w:rsid w:val="00DC6630"/>
    <w:rsid w:val="00DD174E"/>
    <w:rsid w:val="00DD28E2"/>
    <w:rsid w:val="00DD3143"/>
    <w:rsid w:val="00DD3AFE"/>
    <w:rsid w:val="00DD3C80"/>
    <w:rsid w:val="00DD3CDF"/>
    <w:rsid w:val="00DD40B1"/>
    <w:rsid w:val="00DD45CD"/>
    <w:rsid w:val="00DD4D4D"/>
    <w:rsid w:val="00DD562F"/>
    <w:rsid w:val="00DD59CB"/>
    <w:rsid w:val="00DE19AD"/>
    <w:rsid w:val="00DE1A25"/>
    <w:rsid w:val="00DE2977"/>
    <w:rsid w:val="00DE29D1"/>
    <w:rsid w:val="00DE382D"/>
    <w:rsid w:val="00DE3A9D"/>
    <w:rsid w:val="00DE42B2"/>
    <w:rsid w:val="00DE432D"/>
    <w:rsid w:val="00DE6003"/>
    <w:rsid w:val="00DE7285"/>
    <w:rsid w:val="00DE7FD7"/>
    <w:rsid w:val="00DF06BA"/>
    <w:rsid w:val="00DF10F6"/>
    <w:rsid w:val="00DF16DF"/>
    <w:rsid w:val="00DF174D"/>
    <w:rsid w:val="00DF2371"/>
    <w:rsid w:val="00DF4FA3"/>
    <w:rsid w:val="00DF5A7A"/>
    <w:rsid w:val="00DF5D4F"/>
    <w:rsid w:val="00DF5E66"/>
    <w:rsid w:val="00DF7D82"/>
    <w:rsid w:val="00E01E0F"/>
    <w:rsid w:val="00E02061"/>
    <w:rsid w:val="00E0216A"/>
    <w:rsid w:val="00E02983"/>
    <w:rsid w:val="00E030E1"/>
    <w:rsid w:val="00E032E8"/>
    <w:rsid w:val="00E04DC4"/>
    <w:rsid w:val="00E04FE7"/>
    <w:rsid w:val="00E0520A"/>
    <w:rsid w:val="00E06848"/>
    <w:rsid w:val="00E074E2"/>
    <w:rsid w:val="00E10760"/>
    <w:rsid w:val="00E10B22"/>
    <w:rsid w:val="00E12B0A"/>
    <w:rsid w:val="00E13D1C"/>
    <w:rsid w:val="00E14204"/>
    <w:rsid w:val="00E146C1"/>
    <w:rsid w:val="00E148F0"/>
    <w:rsid w:val="00E150F4"/>
    <w:rsid w:val="00E158E3"/>
    <w:rsid w:val="00E16584"/>
    <w:rsid w:val="00E17DFE"/>
    <w:rsid w:val="00E20669"/>
    <w:rsid w:val="00E210E0"/>
    <w:rsid w:val="00E21195"/>
    <w:rsid w:val="00E21443"/>
    <w:rsid w:val="00E21EB1"/>
    <w:rsid w:val="00E22760"/>
    <w:rsid w:val="00E23491"/>
    <w:rsid w:val="00E23E70"/>
    <w:rsid w:val="00E23FCB"/>
    <w:rsid w:val="00E24500"/>
    <w:rsid w:val="00E24506"/>
    <w:rsid w:val="00E24B46"/>
    <w:rsid w:val="00E24E72"/>
    <w:rsid w:val="00E2580E"/>
    <w:rsid w:val="00E26E70"/>
    <w:rsid w:val="00E277B0"/>
    <w:rsid w:val="00E27F8D"/>
    <w:rsid w:val="00E30003"/>
    <w:rsid w:val="00E304E9"/>
    <w:rsid w:val="00E30814"/>
    <w:rsid w:val="00E30A5E"/>
    <w:rsid w:val="00E31EC7"/>
    <w:rsid w:val="00E33CF7"/>
    <w:rsid w:val="00E33EDE"/>
    <w:rsid w:val="00E3449A"/>
    <w:rsid w:val="00E34571"/>
    <w:rsid w:val="00E34AB5"/>
    <w:rsid w:val="00E379C9"/>
    <w:rsid w:val="00E405AB"/>
    <w:rsid w:val="00E4101B"/>
    <w:rsid w:val="00E415A1"/>
    <w:rsid w:val="00E41F67"/>
    <w:rsid w:val="00E42FD2"/>
    <w:rsid w:val="00E4328C"/>
    <w:rsid w:val="00E436B4"/>
    <w:rsid w:val="00E438AD"/>
    <w:rsid w:val="00E44F5C"/>
    <w:rsid w:val="00E455CC"/>
    <w:rsid w:val="00E46C42"/>
    <w:rsid w:val="00E46CCE"/>
    <w:rsid w:val="00E476C4"/>
    <w:rsid w:val="00E47746"/>
    <w:rsid w:val="00E47E95"/>
    <w:rsid w:val="00E50805"/>
    <w:rsid w:val="00E50EE6"/>
    <w:rsid w:val="00E51012"/>
    <w:rsid w:val="00E51BEF"/>
    <w:rsid w:val="00E53BAB"/>
    <w:rsid w:val="00E53E1B"/>
    <w:rsid w:val="00E54831"/>
    <w:rsid w:val="00E54A63"/>
    <w:rsid w:val="00E553B4"/>
    <w:rsid w:val="00E55CAF"/>
    <w:rsid w:val="00E55FF6"/>
    <w:rsid w:val="00E57983"/>
    <w:rsid w:val="00E57A5B"/>
    <w:rsid w:val="00E6075F"/>
    <w:rsid w:val="00E60A0B"/>
    <w:rsid w:val="00E61364"/>
    <w:rsid w:val="00E617F3"/>
    <w:rsid w:val="00E61C4B"/>
    <w:rsid w:val="00E621B0"/>
    <w:rsid w:val="00E6242D"/>
    <w:rsid w:val="00E62528"/>
    <w:rsid w:val="00E6261F"/>
    <w:rsid w:val="00E63B3A"/>
    <w:rsid w:val="00E63F8D"/>
    <w:rsid w:val="00E65139"/>
    <w:rsid w:val="00E65774"/>
    <w:rsid w:val="00E65FBA"/>
    <w:rsid w:val="00E666DE"/>
    <w:rsid w:val="00E6753E"/>
    <w:rsid w:val="00E707A5"/>
    <w:rsid w:val="00E7097A"/>
    <w:rsid w:val="00E71577"/>
    <w:rsid w:val="00E71E0B"/>
    <w:rsid w:val="00E72F9D"/>
    <w:rsid w:val="00E732EA"/>
    <w:rsid w:val="00E73C4E"/>
    <w:rsid w:val="00E74CBD"/>
    <w:rsid w:val="00E75075"/>
    <w:rsid w:val="00E75A78"/>
    <w:rsid w:val="00E75B86"/>
    <w:rsid w:val="00E77807"/>
    <w:rsid w:val="00E77ABC"/>
    <w:rsid w:val="00E77C4A"/>
    <w:rsid w:val="00E8129D"/>
    <w:rsid w:val="00E832CA"/>
    <w:rsid w:val="00E84B79"/>
    <w:rsid w:val="00E854D9"/>
    <w:rsid w:val="00E85653"/>
    <w:rsid w:val="00E86398"/>
    <w:rsid w:val="00E864F7"/>
    <w:rsid w:val="00E871B7"/>
    <w:rsid w:val="00E87293"/>
    <w:rsid w:val="00E900BB"/>
    <w:rsid w:val="00E91278"/>
    <w:rsid w:val="00E91B5B"/>
    <w:rsid w:val="00E91D31"/>
    <w:rsid w:val="00E93551"/>
    <w:rsid w:val="00E952B9"/>
    <w:rsid w:val="00E95857"/>
    <w:rsid w:val="00E964CC"/>
    <w:rsid w:val="00E96870"/>
    <w:rsid w:val="00E97D82"/>
    <w:rsid w:val="00EA00F8"/>
    <w:rsid w:val="00EA09DB"/>
    <w:rsid w:val="00EA0CCF"/>
    <w:rsid w:val="00EA107F"/>
    <w:rsid w:val="00EA12B1"/>
    <w:rsid w:val="00EA17A0"/>
    <w:rsid w:val="00EA1E93"/>
    <w:rsid w:val="00EA1FC6"/>
    <w:rsid w:val="00EA34D8"/>
    <w:rsid w:val="00EA412A"/>
    <w:rsid w:val="00EA466C"/>
    <w:rsid w:val="00EA47ED"/>
    <w:rsid w:val="00EA4E52"/>
    <w:rsid w:val="00EA50B3"/>
    <w:rsid w:val="00EA535C"/>
    <w:rsid w:val="00EA56FF"/>
    <w:rsid w:val="00EA6546"/>
    <w:rsid w:val="00EA77E9"/>
    <w:rsid w:val="00EB0680"/>
    <w:rsid w:val="00EB0CC6"/>
    <w:rsid w:val="00EB0E1A"/>
    <w:rsid w:val="00EB11DD"/>
    <w:rsid w:val="00EB1851"/>
    <w:rsid w:val="00EB21FD"/>
    <w:rsid w:val="00EB2597"/>
    <w:rsid w:val="00EB25C6"/>
    <w:rsid w:val="00EB269F"/>
    <w:rsid w:val="00EB362E"/>
    <w:rsid w:val="00EB3C44"/>
    <w:rsid w:val="00EB3CC9"/>
    <w:rsid w:val="00EB5ADD"/>
    <w:rsid w:val="00EB631A"/>
    <w:rsid w:val="00EB6504"/>
    <w:rsid w:val="00EB7052"/>
    <w:rsid w:val="00EC0119"/>
    <w:rsid w:val="00EC0173"/>
    <w:rsid w:val="00EC0E24"/>
    <w:rsid w:val="00EC158C"/>
    <w:rsid w:val="00EC185F"/>
    <w:rsid w:val="00EC24C3"/>
    <w:rsid w:val="00EC401D"/>
    <w:rsid w:val="00EC46C7"/>
    <w:rsid w:val="00EC4FF4"/>
    <w:rsid w:val="00EC60C5"/>
    <w:rsid w:val="00EC6A14"/>
    <w:rsid w:val="00EC74FE"/>
    <w:rsid w:val="00EC7B93"/>
    <w:rsid w:val="00EC7EA0"/>
    <w:rsid w:val="00ED005E"/>
    <w:rsid w:val="00ED0578"/>
    <w:rsid w:val="00ED136C"/>
    <w:rsid w:val="00ED15F4"/>
    <w:rsid w:val="00ED209A"/>
    <w:rsid w:val="00ED29C2"/>
    <w:rsid w:val="00ED2B86"/>
    <w:rsid w:val="00ED2E0D"/>
    <w:rsid w:val="00ED3534"/>
    <w:rsid w:val="00ED44E8"/>
    <w:rsid w:val="00ED4556"/>
    <w:rsid w:val="00ED4D25"/>
    <w:rsid w:val="00ED52F3"/>
    <w:rsid w:val="00ED5F75"/>
    <w:rsid w:val="00ED6F1B"/>
    <w:rsid w:val="00ED7A77"/>
    <w:rsid w:val="00EE1869"/>
    <w:rsid w:val="00EE2025"/>
    <w:rsid w:val="00EE36A1"/>
    <w:rsid w:val="00EE4025"/>
    <w:rsid w:val="00EE44C7"/>
    <w:rsid w:val="00EE59DD"/>
    <w:rsid w:val="00EE5AF2"/>
    <w:rsid w:val="00EE7D4D"/>
    <w:rsid w:val="00EE7F9B"/>
    <w:rsid w:val="00EF01FD"/>
    <w:rsid w:val="00EF0C8A"/>
    <w:rsid w:val="00EF0CE1"/>
    <w:rsid w:val="00EF0ED9"/>
    <w:rsid w:val="00EF1173"/>
    <w:rsid w:val="00EF123C"/>
    <w:rsid w:val="00EF19AF"/>
    <w:rsid w:val="00EF1BFE"/>
    <w:rsid w:val="00EF2D10"/>
    <w:rsid w:val="00EF371B"/>
    <w:rsid w:val="00EF3969"/>
    <w:rsid w:val="00EF4A34"/>
    <w:rsid w:val="00EF51EC"/>
    <w:rsid w:val="00EF5716"/>
    <w:rsid w:val="00EF5D2D"/>
    <w:rsid w:val="00EF5E57"/>
    <w:rsid w:val="00EF5F22"/>
    <w:rsid w:val="00EF6A1B"/>
    <w:rsid w:val="00EF6D53"/>
    <w:rsid w:val="00EF7B83"/>
    <w:rsid w:val="00F007DD"/>
    <w:rsid w:val="00F00816"/>
    <w:rsid w:val="00F0139F"/>
    <w:rsid w:val="00F01419"/>
    <w:rsid w:val="00F02028"/>
    <w:rsid w:val="00F051A0"/>
    <w:rsid w:val="00F053C4"/>
    <w:rsid w:val="00F06FD9"/>
    <w:rsid w:val="00F07B46"/>
    <w:rsid w:val="00F105B6"/>
    <w:rsid w:val="00F105E9"/>
    <w:rsid w:val="00F107CE"/>
    <w:rsid w:val="00F120F8"/>
    <w:rsid w:val="00F122FE"/>
    <w:rsid w:val="00F124EA"/>
    <w:rsid w:val="00F13A62"/>
    <w:rsid w:val="00F140A3"/>
    <w:rsid w:val="00F1438F"/>
    <w:rsid w:val="00F14A82"/>
    <w:rsid w:val="00F167ED"/>
    <w:rsid w:val="00F1785E"/>
    <w:rsid w:val="00F20C4D"/>
    <w:rsid w:val="00F2128D"/>
    <w:rsid w:val="00F21510"/>
    <w:rsid w:val="00F2151F"/>
    <w:rsid w:val="00F22120"/>
    <w:rsid w:val="00F222D1"/>
    <w:rsid w:val="00F22374"/>
    <w:rsid w:val="00F23274"/>
    <w:rsid w:val="00F23BF3"/>
    <w:rsid w:val="00F24528"/>
    <w:rsid w:val="00F248DB"/>
    <w:rsid w:val="00F24BD0"/>
    <w:rsid w:val="00F24F54"/>
    <w:rsid w:val="00F24F7B"/>
    <w:rsid w:val="00F25335"/>
    <w:rsid w:val="00F26687"/>
    <w:rsid w:val="00F2708A"/>
    <w:rsid w:val="00F30317"/>
    <w:rsid w:val="00F324A8"/>
    <w:rsid w:val="00F3323C"/>
    <w:rsid w:val="00F33AB1"/>
    <w:rsid w:val="00F33C37"/>
    <w:rsid w:val="00F34038"/>
    <w:rsid w:val="00F34910"/>
    <w:rsid w:val="00F34A90"/>
    <w:rsid w:val="00F34DCC"/>
    <w:rsid w:val="00F36473"/>
    <w:rsid w:val="00F365E5"/>
    <w:rsid w:val="00F36E63"/>
    <w:rsid w:val="00F3700B"/>
    <w:rsid w:val="00F377F3"/>
    <w:rsid w:val="00F37F6B"/>
    <w:rsid w:val="00F4014E"/>
    <w:rsid w:val="00F411A3"/>
    <w:rsid w:val="00F4243E"/>
    <w:rsid w:val="00F427D7"/>
    <w:rsid w:val="00F42C5B"/>
    <w:rsid w:val="00F43A26"/>
    <w:rsid w:val="00F43AE9"/>
    <w:rsid w:val="00F43B68"/>
    <w:rsid w:val="00F43F2A"/>
    <w:rsid w:val="00F46309"/>
    <w:rsid w:val="00F4638C"/>
    <w:rsid w:val="00F468C7"/>
    <w:rsid w:val="00F47159"/>
    <w:rsid w:val="00F47D97"/>
    <w:rsid w:val="00F502C5"/>
    <w:rsid w:val="00F51D1B"/>
    <w:rsid w:val="00F52160"/>
    <w:rsid w:val="00F52303"/>
    <w:rsid w:val="00F523B4"/>
    <w:rsid w:val="00F527A9"/>
    <w:rsid w:val="00F535DF"/>
    <w:rsid w:val="00F54561"/>
    <w:rsid w:val="00F54D50"/>
    <w:rsid w:val="00F55356"/>
    <w:rsid w:val="00F576A7"/>
    <w:rsid w:val="00F57DF5"/>
    <w:rsid w:val="00F57E0C"/>
    <w:rsid w:val="00F60094"/>
    <w:rsid w:val="00F600AC"/>
    <w:rsid w:val="00F606BC"/>
    <w:rsid w:val="00F60C7C"/>
    <w:rsid w:val="00F60D81"/>
    <w:rsid w:val="00F60DDC"/>
    <w:rsid w:val="00F61A4B"/>
    <w:rsid w:val="00F61E9E"/>
    <w:rsid w:val="00F6205E"/>
    <w:rsid w:val="00F621C2"/>
    <w:rsid w:val="00F62C01"/>
    <w:rsid w:val="00F62D6A"/>
    <w:rsid w:val="00F6323E"/>
    <w:rsid w:val="00F6365F"/>
    <w:rsid w:val="00F641F5"/>
    <w:rsid w:val="00F654FD"/>
    <w:rsid w:val="00F6568E"/>
    <w:rsid w:val="00F6608E"/>
    <w:rsid w:val="00F66989"/>
    <w:rsid w:val="00F672DF"/>
    <w:rsid w:val="00F70C24"/>
    <w:rsid w:val="00F7170B"/>
    <w:rsid w:val="00F71810"/>
    <w:rsid w:val="00F71E25"/>
    <w:rsid w:val="00F7221F"/>
    <w:rsid w:val="00F73767"/>
    <w:rsid w:val="00F739C5"/>
    <w:rsid w:val="00F73EDC"/>
    <w:rsid w:val="00F74192"/>
    <w:rsid w:val="00F74395"/>
    <w:rsid w:val="00F74C18"/>
    <w:rsid w:val="00F75C7F"/>
    <w:rsid w:val="00F766B8"/>
    <w:rsid w:val="00F76837"/>
    <w:rsid w:val="00F76872"/>
    <w:rsid w:val="00F76D4A"/>
    <w:rsid w:val="00F7777D"/>
    <w:rsid w:val="00F8067B"/>
    <w:rsid w:val="00F80837"/>
    <w:rsid w:val="00F81AF2"/>
    <w:rsid w:val="00F832E1"/>
    <w:rsid w:val="00F8398D"/>
    <w:rsid w:val="00F83C89"/>
    <w:rsid w:val="00F83D2A"/>
    <w:rsid w:val="00F85634"/>
    <w:rsid w:val="00F85CA7"/>
    <w:rsid w:val="00F860B3"/>
    <w:rsid w:val="00F8656A"/>
    <w:rsid w:val="00F86944"/>
    <w:rsid w:val="00F86F9B"/>
    <w:rsid w:val="00F87F58"/>
    <w:rsid w:val="00F90275"/>
    <w:rsid w:val="00F90B22"/>
    <w:rsid w:val="00F91BB5"/>
    <w:rsid w:val="00F9247C"/>
    <w:rsid w:val="00F92976"/>
    <w:rsid w:val="00F942F3"/>
    <w:rsid w:val="00F94732"/>
    <w:rsid w:val="00F95D9E"/>
    <w:rsid w:val="00F95DF8"/>
    <w:rsid w:val="00FA0697"/>
    <w:rsid w:val="00FA0D55"/>
    <w:rsid w:val="00FA0E15"/>
    <w:rsid w:val="00FA2255"/>
    <w:rsid w:val="00FA3699"/>
    <w:rsid w:val="00FA3D37"/>
    <w:rsid w:val="00FA3FBD"/>
    <w:rsid w:val="00FA4144"/>
    <w:rsid w:val="00FA42E3"/>
    <w:rsid w:val="00FA4E80"/>
    <w:rsid w:val="00FA637F"/>
    <w:rsid w:val="00FA66BC"/>
    <w:rsid w:val="00FA6D31"/>
    <w:rsid w:val="00FA72EC"/>
    <w:rsid w:val="00FA76C5"/>
    <w:rsid w:val="00FA7821"/>
    <w:rsid w:val="00FB0B08"/>
    <w:rsid w:val="00FB0CB1"/>
    <w:rsid w:val="00FB0D3D"/>
    <w:rsid w:val="00FB2427"/>
    <w:rsid w:val="00FB3D1E"/>
    <w:rsid w:val="00FB619B"/>
    <w:rsid w:val="00FB6590"/>
    <w:rsid w:val="00FB6F5D"/>
    <w:rsid w:val="00FB7725"/>
    <w:rsid w:val="00FB7EF4"/>
    <w:rsid w:val="00FB7EF5"/>
    <w:rsid w:val="00FC0BDE"/>
    <w:rsid w:val="00FC1063"/>
    <w:rsid w:val="00FC27F2"/>
    <w:rsid w:val="00FC3CDA"/>
    <w:rsid w:val="00FC4AFC"/>
    <w:rsid w:val="00FC5BE5"/>
    <w:rsid w:val="00FC5D3E"/>
    <w:rsid w:val="00FC7698"/>
    <w:rsid w:val="00FC7BFD"/>
    <w:rsid w:val="00FD0A9D"/>
    <w:rsid w:val="00FD0BBF"/>
    <w:rsid w:val="00FD1A08"/>
    <w:rsid w:val="00FD1BF5"/>
    <w:rsid w:val="00FD1FDE"/>
    <w:rsid w:val="00FD25A3"/>
    <w:rsid w:val="00FD31B1"/>
    <w:rsid w:val="00FD3F03"/>
    <w:rsid w:val="00FD4958"/>
    <w:rsid w:val="00FD4C68"/>
    <w:rsid w:val="00FD5443"/>
    <w:rsid w:val="00FD554F"/>
    <w:rsid w:val="00FD5B1E"/>
    <w:rsid w:val="00FD690D"/>
    <w:rsid w:val="00FE1BBC"/>
    <w:rsid w:val="00FE2467"/>
    <w:rsid w:val="00FE24EA"/>
    <w:rsid w:val="00FE2DD6"/>
    <w:rsid w:val="00FE3060"/>
    <w:rsid w:val="00FE3155"/>
    <w:rsid w:val="00FE3454"/>
    <w:rsid w:val="00FE5094"/>
    <w:rsid w:val="00FE5512"/>
    <w:rsid w:val="00FE5D98"/>
    <w:rsid w:val="00FE6E78"/>
    <w:rsid w:val="00FE732C"/>
    <w:rsid w:val="00FE7BF7"/>
    <w:rsid w:val="00FF06B8"/>
    <w:rsid w:val="00FF0C18"/>
    <w:rsid w:val="00FF10B1"/>
    <w:rsid w:val="00FF27E8"/>
    <w:rsid w:val="00FF2EE1"/>
    <w:rsid w:val="00FF4681"/>
    <w:rsid w:val="00FF59DC"/>
    <w:rsid w:val="00FF5B41"/>
    <w:rsid w:val="00FF612A"/>
    <w:rsid w:val="00FF65D8"/>
    <w:rsid w:val="00FF6CF1"/>
    <w:rsid w:val="00FF7253"/>
    <w:rsid w:val="462B2E98"/>
    <w:rsid w:val="4FB77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.5pt"/>
    </o:shapedefaults>
    <o:shapelayout v:ext="edit">
      <o:idmap v:ext="edit" data="1"/>
    </o:shapelayout>
  </w:shapeDefaults>
  <w:decimalSymbol w:val=","/>
  <w:listSeparator w:val=";"/>
  <w14:docId w14:val="2AED5BE5"/>
  <w15:docId w15:val="{6AA3D452-2E96-4636-8B54-9486A7F4E3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 w:qFormat="1"/>
    <w:lsdException w:name="index 2" w:semiHidden="1" w:unhideWhenUsed="1" w:qFormat="1"/>
    <w:lsdException w:name="index 3" w:semiHidden="1" w:unhideWhenUsed="1" w:qFormat="1"/>
    <w:lsdException w:name="index 4" w:semiHidden="1" w:unhideWhenUsed="1" w:qFormat="1"/>
    <w:lsdException w:name="index 5" w:semiHidden="1" w:unhideWhenUsed="1" w:qFormat="1"/>
    <w:lsdException w:name="index 6" w:semiHidden="1" w:unhideWhenUsed="1" w:qFormat="1"/>
    <w:lsdException w:name="index 7" w:semiHidden="1" w:unhideWhenUsed="1" w:qFormat="1"/>
    <w:lsdException w:name="index 8" w:semiHidden="1" w:unhideWhenUsed="1" w:qFormat="1"/>
    <w:lsdException w:name="index 9" w:semiHidden="1" w:unhideWhenUsed="1" w:qFormat="1"/>
    <w:lsdException w:name="toc 1" w:uiPriority="39" w:qFormat="1"/>
    <w:lsdException w:name="toc 2" w:uiPriority="39" w:qFormat="1"/>
    <w:lsdException w:name="toc 3" w:uiPriority="39" w:unhideWhenUsed="1" w:qFormat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semiHidden="1" w:unhideWhenUsed="1" w:qFormat="1"/>
    <w:lsdException w:name="footnote text" w:uiPriority="0" w:unhideWhenUsed="1" w:qFormat="1"/>
    <w:lsdException w:name="annotation text" w:uiPriority="0" w:unhideWhenUsed="1" w:qFormat="1"/>
    <w:lsdException w:name="header" w:uiPriority="0" w:qFormat="1"/>
    <w:lsdException w:name="footer" w:uiPriority="0" w:qFormat="1"/>
    <w:lsdException w:name="index heading" w:semiHidden="1" w:unhideWhenUsed="1" w:qFormat="1"/>
    <w:lsdException w:name="caption" w:uiPriority="0" w:unhideWhenUsed="1" w:qFormat="1"/>
    <w:lsdException w:name="table of figures" w:uiPriority="0" w:unhideWhenUsed="1"/>
    <w:lsdException w:name="envelope address" w:semiHidden="1" w:unhideWhenUsed="1" w:qFormat="1"/>
    <w:lsdException w:name="envelope return" w:semiHidden="1" w:uiPriority="0" w:unhideWhenUsed="1" w:qFormat="1"/>
    <w:lsdException w:name="footnote reference" w:semiHidden="1" w:unhideWhenUsed="1" w:qFormat="1"/>
    <w:lsdException w:name="annotation reference" w:semiHidden="1" w:uiPriority="0" w:unhideWhenUsed="1" w:qFormat="1"/>
    <w:lsdException w:name="line number" w:semiHidden="1" w:unhideWhenUsed="1"/>
    <w:lsdException w:name="page number" w:semiHidden="1" w:uiPriority="0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 w:qFormat="1"/>
    <w:lsdException w:name="toa heading" w:semiHidden="1" w:unhideWhenUsed="1"/>
    <w:lsdException w:name="List" w:semiHidden="1" w:uiPriority="0" w:unhideWhenUsed="1" w:qFormat="1"/>
    <w:lsdException w:name="List Bullet" w:qFormat="1"/>
    <w:lsdException w:name="List Number" w:semiHidden="1" w:uiPriority="0" w:unhideWhenUsed="1" w:qFormat="1"/>
    <w:lsdException w:name="List 2" w:semiHidden="1" w:unhideWhenUsed="1" w:qFormat="1"/>
    <w:lsdException w:name="List 3" w:semiHidden="1" w:uiPriority="0" w:unhideWhenUsed="1" w:qFormat="1"/>
    <w:lsdException w:name="List 4" w:semiHidden="1" w:unhideWhenUsed="1" w:qFormat="1"/>
    <w:lsdException w:name="List 5" w:semiHidden="1" w:unhideWhenUsed="1" w:qFormat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 w:qFormat="1"/>
    <w:lsdException w:name="List Bullet 5" w:semiHidden="1" w:uiPriority="0" w:unhideWhenUsed="1" w:qFormat="1"/>
    <w:lsdException w:name="List Number 2" w:semiHidden="1" w:unhideWhenUsed="1" w:qFormat="1"/>
    <w:lsdException w:name="List Number 3" w:semiHidden="1" w:unhideWhenUsed="1" w:qFormat="1"/>
    <w:lsdException w:name="List Number 4" w:semiHidden="1" w:unhideWhenUsed="1" w:qFormat="1"/>
    <w:lsdException w:name="List Number 5" w:semiHidden="1" w:uiPriority="0" w:unhideWhenUsed="1" w:qFormat="1"/>
    <w:lsdException w:name="Title" w:uiPriority="0" w:qFormat="1"/>
    <w:lsdException w:name="Closing" w:semiHidden="1" w:uiPriority="0" w:unhideWhenUsed="1" w:qFormat="1"/>
    <w:lsdException w:name="Signature" w:semiHidden="1" w:unhideWhenUsed="1" w:qFormat="1"/>
    <w:lsdException w:name="Default Paragraph Font" w:semiHidden="1" w:uiPriority="1" w:unhideWhenUsed="1" w:qFormat="1"/>
    <w:lsdException w:name="Body Text" w:uiPriority="0" w:qFormat="1"/>
    <w:lsdException w:name="Body Text Indent" w:semiHidden="1" w:uiPriority="0" w:qFormat="1"/>
    <w:lsdException w:name="List Continue" w:semiHidden="1" w:unhideWhenUsed="1" w:qFormat="1"/>
    <w:lsdException w:name="List Continue 2" w:semiHidden="1" w:unhideWhenUsed="1" w:qFormat="1"/>
    <w:lsdException w:name="List Continue 3" w:semiHidden="1" w:unhideWhenUsed="1" w:qFormat="1"/>
    <w:lsdException w:name="List Continue 4" w:semiHidden="1" w:unhideWhenUsed="1" w:qFormat="1"/>
    <w:lsdException w:name="List Continue 5" w:semiHidden="1" w:unhideWhenUsed="1" w:qFormat="1"/>
    <w:lsdException w:name="Message Header" w:semiHidden="1" w:unhideWhenUsed="1" w:qFormat="1"/>
    <w:lsdException w:name="Subtitle" w:uiPriority="0" w:qFormat="1"/>
    <w:lsdException w:name="Salutation" w:semiHidden="1" w:uiPriority="0" w:unhideWhenUsed="1" w:qFormat="1"/>
    <w:lsdException w:name="Date" w:semiHidden="1" w:unhideWhenUsed="1" w:qFormat="1"/>
    <w:lsdException w:name="Body Text First Indent" w:semiHidden="1" w:unhideWhenUsed="1" w:qFormat="1"/>
    <w:lsdException w:name="Body Text First Indent 2" w:semiHidden="1" w:unhideWhenUsed="1" w:qFormat="1"/>
    <w:lsdException w:name="Note Heading" w:semiHidden="1" w:uiPriority="0" w:unhideWhenUsed="1" w:qFormat="1"/>
    <w:lsdException w:name="Body Text 2" w:semiHidden="1" w:uiPriority="0" w:qFormat="1"/>
    <w:lsdException w:name="Body Text 3" w:semiHidden="1" w:uiPriority="0" w:unhideWhenUsed="1" w:qFormat="1"/>
    <w:lsdException w:name="Body Text Indent 2" w:semiHidden="1" w:uiPriority="0" w:qFormat="1"/>
    <w:lsdException w:name="Body Text Indent 3" w:uiPriority="0" w:qFormat="1"/>
    <w:lsdException w:name="Block Text" w:semiHidden="1" w:uiPriority="0" w:unhideWhenUsed="1" w:qFormat="1"/>
    <w:lsdException w:name="Hyperlink" w:qFormat="1"/>
    <w:lsdException w:name="FollowedHyperlink" w:semiHidden="1" w:qFormat="1"/>
    <w:lsdException w:name="Strong" w:uiPriority="0" w:qFormat="1"/>
    <w:lsdException w:name="Emphasis" w:uiPriority="20" w:qFormat="1"/>
    <w:lsdException w:name="Document Map" w:semiHidden="1" w:uiPriority="0" w:qFormat="1"/>
    <w:lsdException w:name="Plain Text" w:semiHidden="1" w:uiPriority="0" w:unhideWhenUsed="1" w:qFormat="1"/>
    <w:lsdException w:name="E-mail Signature" w:semiHidden="1" w:unhideWhenUsed="1" w:qFormat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 w:qFormat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88" w:lineRule="auto"/>
      <w:ind w:left="709" w:hanging="709"/>
      <w:jc w:val="both"/>
    </w:pPr>
    <w:rPr>
      <w:rFonts w:ascii="Arial" w:hAnsi="Arial"/>
      <w:lang w:eastAsia="en-US"/>
    </w:rPr>
  </w:style>
  <w:style w:type="paragraph" w:styleId="Ttulo1">
    <w:name w:val="heading 1"/>
    <w:basedOn w:val="Normal"/>
    <w:next w:val="Normal"/>
    <w:link w:val="Ttulo1Car"/>
    <w:qFormat/>
    <w:pPr>
      <w:suppressAutoHyphens/>
      <w:ind w:left="0" w:firstLine="0"/>
      <w:outlineLvl w:val="0"/>
    </w:pPr>
    <w:rPr>
      <w:rFonts w:ascii="Arial Negrita" w:hAnsi="Arial Negrita"/>
      <w:b/>
      <w:caps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pPr>
      <w:suppressAutoHyphens/>
      <w:ind w:left="0" w:firstLine="0"/>
      <w:outlineLvl w:val="1"/>
    </w:pPr>
    <w:rPr>
      <w:rFonts w:ascii="Arial Negrita" w:hAnsi="Arial Negrita"/>
      <w:b/>
      <w:sz w:val="22"/>
      <w:szCs w:val="22"/>
    </w:rPr>
  </w:style>
  <w:style w:type="paragraph" w:styleId="Ttulo3">
    <w:name w:val="heading 3"/>
    <w:basedOn w:val="Normal"/>
    <w:next w:val="Normal"/>
    <w:link w:val="Ttulo3Car"/>
    <w:uiPriority w:val="9"/>
    <w:qFormat/>
    <w:pPr>
      <w:ind w:left="0" w:firstLine="0"/>
      <w:outlineLvl w:val="2"/>
    </w:pPr>
    <w:rPr>
      <w:rFonts w:cs="Arial"/>
      <w:b/>
      <w:bCs/>
    </w:rPr>
  </w:style>
  <w:style w:type="paragraph" w:styleId="Ttulo4">
    <w:name w:val="heading 4"/>
    <w:basedOn w:val="Normal"/>
    <w:next w:val="Normal"/>
    <w:link w:val="Ttulo4Car"/>
    <w:qFormat/>
    <w:pPr>
      <w:ind w:left="0" w:firstLine="0"/>
      <w:outlineLvl w:val="3"/>
    </w:pPr>
    <w:rPr>
      <w:bCs/>
    </w:rPr>
  </w:style>
  <w:style w:type="paragraph" w:styleId="Ttulo5">
    <w:name w:val="heading 5"/>
    <w:basedOn w:val="Normal"/>
    <w:next w:val="Normal"/>
    <w:link w:val="Ttulo5Car"/>
    <w:qFormat/>
    <w:pPr>
      <w:keepNext/>
      <w:suppressAutoHyphens/>
      <w:ind w:left="0" w:firstLine="0"/>
      <w:outlineLvl w:val="4"/>
    </w:pPr>
    <w:rPr>
      <w:b/>
    </w:rPr>
  </w:style>
  <w:style w:type="paragraph" w:styleId="Ttulo6">
    <w:name w:val="heading 6"/>
    <w:basedOn w:val="Normal"/>
    <w:next w:val="Normal"/>
    <w:link w:val="Ttulo6Car"/>
    <w:qFormat/>
    <w:pPr>
      <w:spacing w:before="240" w:after="60"/>
      <w:ind w:left="0" w:firstLine="0"/>
      <w:outlineLvl w:val="5"/>
    </w:pPr>
    <w:rPr>
      <w:rFonts w:ascii="Times New Roman" w:hAnsi="Times New Roman"/>
      <w:b/>
      <w:bCs/>
      <w:szCs w:val="22"/>
    </w:rPr>
  </w:style>
  <w:style w:type="paragraph" w:styleId="Ttulo7">
    <w:name w:val="heading 7"/>
    <w:basedOn w:val="Normal"/>
    <w:next w:val="Normal"/>
    <w:link w:val="Ttulo7Car"/>
    <w:qFormat/>
    <w:pPr>
      <w:spacing w:before="240" w:after="60"/>
      <w:ind w:left="0" w:firstLine="0"/>
      <w:outlineLvl w:val="6"/>
    </w:pPr>
    <w:rPr>
      <w:rFonts w:ascii="Times New Roman" w:hAnsi="Times New Roman"/>
      <w:sz w:val="24"/>
      <w:szCs w:val="24"/>
    </w:rPr>
  </w:style>
  <w:style w:type="paragraph" w:styleId="Ttulo8">
    <w:name w:val="heading 8"/>
    <w:basedOn w:val="Normal"/>
    <w:next w:val="Normal"/>
    <w:link w:val="Ttulo8Car"/>
    <w:qFormat/>
    <w:pPr>
      <w:spacing w:before="240" w:after="60"/>
      <w:ind w:left="0" w:firstLine="0"/>
      <w:outlineLvl w:val="7"/>
    </w:pPr>
    <w:rPr>
      <w:rFonts w:ascii="Times New Roman" w:hAnsi="Times New Roman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qFormat/>
    <w:pPr>
      <w:spacing w:before="240" w:after="60"/>
      <w:ind w:left="0" w:firstLine="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Textodebloque">
    <w:name w:val="Block Text"/>
    <w:basedOn w:val="Normal"/>
    <w:semiHidden/>
    <w:unhideWhenUsed/>
    <w:qFormat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spacing w:line="276" w:lineRule="auto"/>
      <w:ind w:left="1152" w:right="1152" w:firstLine="0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  <w:lang w:eastAsia="es-CL"/>
    </w:rPr>
  </w:style>
  <w:style w:type="paragraph" w:styleId="Textoindependiente">
    <w:name w:val="Body Text"/>
    <w:basedOn w:val="Normal"/>
    <w:link w:val="TextoindependienteCar1"/>
    <w:qFormat/>
    <w:pPr>
      <w:widowControl w:val="0"/>
      <w:spacing w:line="240" w:lineRule="auto"/>
      <w:ind w:left="0" w:firstLine="0"/>
    </w:pPr>
  </w:style>
  <w:style w:type="paragraph" w:styleId="Textoindependiente2">
    <w:name w:val="Body Text 2"/>
    <w:basedOn w:val="Normal"/>
    <w:link w:val="Textoindependiente2Car"/>
    <w:semiHidden/>
    <w:qFormat/>
    <w:pPr>
      <w:ind w:left="0" w:firstLine="0"/>
    </w:pPr>
  </w:style>
  <w:style w:type="paragraph" w:styleId="Textoindependiente3">
    <w:name w:val="Body Text 3"/>
    <w:basedOn w:val="Normal"/>
    <w:link w:val="Textoindependiente3Car"/>
    <w:semiHidden/>
    <w:unhideWhenUsed/>
    <w:qFormat/>
    <w:pPr>
      <w:spacing w:after="120" w:line="276" w:lineRule="auto"/>
      <w:ind w:left="0" w:firstLine="0"/>
    </w:pPr>
    <w:rPr>
      <w:rFonts w:asciiTheme="minorHAnsi" w:hAnsiTheme="minorHAnsi" w:cs="Arial"/>
      <w:sz w:val="16"/>
      <w:szCs w:val="16"/>
      <w:lang w:eastAsia="es-CL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qFormat/>
    <w:pPr>
      <w:widowControl/>
      <w:spacing w:line="276" w:lineRule="auto"/>
      <w:ind w:firstLine="360"/>
    </w:pPr>
    <w:rPr>
      <w:rFonts w:asciiTheme="minorHAnsi" w:hAnsiTheme="minorHAnsi" w:cs="Arial"/>
      <w:sz w:val="22"/>
      <w:szCs w:val="22"/>
      <w:lang w:eastAsia="es-CL"/>
    </w:rPr>
  </w:style>
  <w:style w:type="paragraph" w:styleId="Sangradetextonormal">
    <w:name w:val="Body Text Indent"/>
    <w:basedOn w:val="Normal"/>
    <w:link w:val="SangradetextonormalCar1"/>
    <w:semiHidden/>
    <w:qFormat/>
    <w:pPr>
      <w:suppressAutoHyphens/>
    </w:pPr>
    <w:rPr>
      <w:spacing w:val="-3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qFormat/>
    <w:pPr>
      <w:suppressAutoHyphens w:val="0"/>
      <w:spacing w:line="276" w:lineRule="auto"/>
      <w:ind w:left="360" w:firstLine="360"/>
    </w:pPr>
    <w:rPr>
      <w:rFonts w:asciiTheme="minorHAnsi" w:hAnsiTheme="minorHAnsi" w:cs="Arial"/>
      <w:spacing w:val="0"/>
      <w:sz w:val="22"/>
      <w:szCs w:val="22"/>
      <w:lang w:eastAsia="es-CL"/>
    </w:rPr>
  </w:style>
  <w:style w:type="paragraph" w:styleId="Sangra2detindependiente">
    <w:name w:val="Body Text Indent 2"/>
    <w:basedOn w:val="Normal"/>
    <w:link w:val="Sangra2detindependienteCar"/>
    <w:semiHidden/>
    <w:qFormat/>
    <w:pPr>
      <w:ind w:left="284" w:firstLine="0"/>
    </w:pPr>
  </w:style>
  <w:style w:type="paragraph" w:styleId="Sangra3detindependiente">
    <w:name w:val="Body Text Indent 3"/>
    <w:basedOn w:val="Normal"/>
    <w:link w:val="Sangra3detindependienteCar"/>
    <w:qFormat/>
    <w:pPr>
      <w:spacing w:line="360" w:lineRule="atLeast"/>
      <w:ind w:firstLine="0"/>
    </w:pPr>
    <w:rPr>
      <w:rFonts w:ascii="Helvetica" w:hAnsi="Helvetica"/>
      <w:lang w:eastAsia="es-ES"/>
    </w:rPr>
  </w:style>
  <w:style w:type="paragraph" w:styleId="Descripcin">
    <w:name w:val="caption"/>
    <w:basedOn w:val="Normal"/>
    <w:next w:val="Normal"/>
    <w:unhideWhenUsed/>
    <w:qFormat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ierre">
    <w:name w:val="Closing"/>
    <w:basedOn w:val="Normal"/>
    <w:link w:val="CierreCar"/>
    <w:semiHidden/>
    <w:unhideWhenUsed/>
    <w:qFormat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Refdecomentario">
    <w:name w:val="annotation reference"/>
    <w:basedOn w:val="Fuentedeprrafopredeter"/>
    <w:semiHidden/>
    <w:unhideWhenUsed/>
    <w:qFormat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qFormat/>
    <w:pPr>
      <w:spacing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qFormat/>
    <w:rPr>
      <w:b/>
      <w:bCs/>
    </w:rPr>
  </w:style>
  <w:style w:type="paragraph" w:styleId="Fecha">
    <w:name w:val="Date"/>
    <w:basedOn w:val="Normal"/>
    <w:next w:val="Normal"/>
    <w:link w:val="FechaCar"/>
    <w:uiPriority w:val="99"/>
    <w:semiHidden/>
    <w:unhideWhenUsed/>
    <w:qFormat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Mapadeldocumento">
    <w:name w:val="Document Map"/>
    <w:basedOn w:val="Normal"/>
    <w:link w:val="MapadeldocumentoCar"/>
    <w:semiHidden/>
    <w:qFormat/>
    <w:pPr>
      <w:shd w:val="clear" w:color="auto" w:fill="000080"/>
    </w:pPr>
    <w:rPr>
      <w:rFonts w:ascii="Tahoma" w:hAnsi="Tahoma"/>
    </w:r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fasis">
    <w:name w:val="Emphasis"/>
    <w:basedOn w:val="Fuentedeprrafopredeter"/>
    <w:uiPriority w:val="20"/>
    <w:qFormat/>
    <w:rPr>
      <w:i/>
      <w:iCs/>
    </w:rPr>
  </w:style>
  <w:style w:type="character" w:styleId="Refdenotaalfinal">
    <w:name w:val="endnote reference"/>
    <w:basedOn w:val="Fuentedeprrafopredeter"/>
    <w:uiPriority w:val="99"/>
    <w:semiHidden/>
    <w:unhideWhenUsed/>
    <w:qFormat/>
    <w:rPr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lang w:eastAsia="es-CL"/>
    </w:rPr>
  </w:style>
  <w:style w:type="paragraph" w:styleId="Direccinsobre">
    <w:name w:val="envelope address"/>
    <w:basedOn w:val="Normal"/>
    <w:uiPriority w:val="99"/>
    <w:semiHidden/>
    <w:unhideWhenUsed/>
    <w:qFormat/>
    <w:pPr>
      <w:framePr w:w="7920" w:h="1980" w:hRule="exact" w:hSpace="180" w:wrap="auto" w:hAnchor="page" w:xAlign="center" w:yAlign="bottom"/>
      <w:spacing w:line="240" w:lineRule="auto"/>
      <w:ind w:left="2880" w:firstLine="0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Remitedesobre">
    <w:name w:val="envelope return"/>
    <w:basedOn w:val="Normal"/>
    <w:semiHidden/>
    <w:unhideWhenUsed/>
    <w:qFormat/>
    <w:pPr>
      <w:spacing w:line="240" w:lineRule="auto"/>
      <w:ind w:left="0" w:firstLine="0"/>
    </w:pPr>
    <w:rPr>
      <w:rFonts w:asciiTheme="majorHAnsi" w:eastAsiaTheme="majorEastAsia" w:hAnsiTheme="majorHAnsi" w:cstheme="majorBidi"/>
      <w:lang w:eastAsia="es-CL"/>
    </w:rPr>
  </w:style>
  <w:style w:type="character" w:styleId="Hipervnculovisitado">
    <w:name w:val="FollowedHyperlink"/>
    <w:uiPriority w:val="99"/>
    <w:semiHidden/>
    <w:qFormat/>
    <w:rPr>
      <w:color w:val="800080"/>
      <w:u w:val="single"/>
    </w:rPr>
  </w:style>
  <w:style w:type="paragraph" w:styleId="Piedepgina">
    <w:name w:val="footer"/>
    <w:basedOn w:val="Normal"/>
    <w:link w:val="PiedepginaCar"/>
    <w:qFormat/>
  </w:style>
  <w:style w:type="character" w:styleId="Refdenotaalpie">
    <w:name w:val="footnote reference"/>
    <w:basedOn w:val="Fuentedeprrafopredeter"/>
    <w:uiPriority w:val="99"/>
    <w:semiHidden/>
    <w:unhideWhenUsed/>
    <w:qFormat/>
    <w:rPr>
      <w:rFonts w:cs="Times New Roman"/>
      <w:vertAlign w:val="superscript"/>
    </w:rPr>
  </w:style>
  <w:style w:type="paragraph" w:styleId="Textonotapie">
    <w:name w:val="footnote text"/>
    <w:basedOn w:val="Normal"/>
    <w:link w:val="TextonotapieCar"/>
    <w:unhideWhenUsed/>
    <w:qFormat/>
    <w:pPr>
      <w:spacing w:line="276" w:lineRule="auto"/>
      <w:ind w:left="0" w:firstLine="0"/>
    </w:pPr>
    <w:rPr>
      <w:rFonts w:asciiTheme="minorHAnsi" w:hAnsiTheme="minorHAnsi" w:cs="Arial"/>
      <w:lang w:eastAsia="es-CL"/>
    </w:rPr>
  </w:style>
  <w:style w:type="paragraph" w:styleId="Encabezado">
    <w:name w:val="header"/>
    <w:basedOn w:val="Normal"/>
    <w:link w:val="EncabezadoCar"/>
    <w:qFormat/>
  </w:style>
  <w:style w:type="paragraph" w:styleId="DireccinHTML">
    <w:name w:val="HTML Address"/>
    <w:basedOn w:val="Normal"/>
    <w:link w:val="DireccinHTMLCar"/>
    <w:uiPriority w:val="99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i/>
      <w:iCs/>
      <w:sz w:val="22"/>
      <w:szCs w:val="22"/>
      <w:lang w:eastAsia="es-CL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qFormat/>
    <w:pPr>
      <w:spacing w:line="240" w:lineRule="auto"/>
      <w:ind w:left="0" w:firstLine="0"/>
    </w:pPr>
    <w:rPr>
      <w:rFonts w:ascii="Consolas" w:hAnsi="Consolas" w:cs="Arial"/>
      <w:lang w:eastAsia="es-CL"/>
    </w:rPr>
  </w:style>
  <w:style w:type="character" w:styleId="Hipervnculo">
    <w:name w:val="Hyperlink"/>
    <w:uiPriority w:val="99"/>
    <w:qFormat/>
    <w:rPr>
      <w:color w:val="0000FF"/>
      <w:u w:val="single"/>
    </w:rPr>
  </w:style>
  <w:style w:type="paragraph" w:styleId="ndice1">
    <w:name w:val="index 1"/>
    <w:basedOn w:val="Normal"/>
    <w:next w:val="Normal"/>
    <w:uiPriority w:val="99"/>
    <w:semiHidden/>
    <w:unhideWhenUsed/>
    <w:qFormat/>
    <w:pPr>
      <w:spacing w:line="240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2">
    <w:name w:val="index 2"/>
    <w:basedOn w:val="Normal"/>
    <w:next w:val="Normal"/>
    <w:uiPriority w:val="99"/>
    <w:semiHidden/>
    <w:unhideWhenUsed/>
    <w:qFormat/>
    <w:pPr>
      <w:spacing w:line="240" w:lineRule="auto"/>
      <w:ind w:left="4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3">
    <w:name w:val="index 3"/>
    <w:basedOn w:val="Normal"/>
    <w:next w:val="Normal"/>
    <w:uiPriority w:val="99"/>
    <w:semiHidden/>
    <w:unhideWhenUsed/>
    <w:qFormat/>
    <w:pPr>
      <w:spacing w:line="240" w:lineRule="auto"/>
      <w:ind w:left="6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4">
    <w:name w:val="index 4"/>
    <w:basedOn w:val="Normal"/>
    <w:next w:val="Normal"/>
    <w:uiPriority w:val="99"/>
    <w:semiHidden/>
    <w:unhideWhenUsed/>
    <w:qFormat/>
    <w:pPr>
      <w:spacing w:line="240" w:lineRule="auto"/>
      <w:ind w:left="8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5">
    <w:name w:val="index 5"/>
    <w:basedOn w:val="Normal"/>
    <w:next w:val="Normal"/>
    <w:uiPriority w:val="99"/>
    <w:semiHidden/>
    <w:unhideWhenUsed/>
    <w:qFormat/>
    <w:pPr>
      <w:spacing w:line="240" w:lineRule="auto"/>
      <w:ind w:left="110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6">
    <w:name w:val="index 6"/>
    <w:basedOn w:val="Normal"/>
    <w:next w:val="Normal"/>
    <w:uiPriority w:val="99"/>
    <w:semiHidden/>
    <w:unhideWhenUsed/>
    <w:qFormat/>
    <w:pPr>
      <w:spacing w:line="240" w:lineRule="auto"/>
      <w:ind w:left="13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7">
    <w:name w:val="index 7"/>
    <w:basedOn w:val="Normal"/>
    <w:next w:val="Normal"/>
    <w:uiPriority w:val="99"/>
    <w:semiHidden/>
    <w:unhideWhenUsed/>
    <w:qFormat/>
    <w:pPr>
      <w:spacing w:line="240" w:lineRule="auto"/>
      <w:ind w:left="15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8">
    <w:name w:val="index 8"/>
    <w:basedOn w:val="Normal"/>
    <w:next w:val="Normal"/>
    <w:uiPriority w:val="99"/>
    <w:semiHidden/>
    <w:unhideWhenUsed/>
    <w:qFormat/>
    <w:pPr>
      <w:spacing w:line="240" w:lineRule="auto"/>
      <w:ind w:left="17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9">
    <w:name w:val="index 9"/>
    <w:basedOn w:val="Normal"/>
    <w:next w:val="Normal"/>
    <w:uiPriority w:val="99"/>
    <w:semiHidden/>
    <w:unhideWhenUsed/>
    <w:qFormat/>
    <w:pPr>
      <w:spacing w:line="240" w:lineRule="auto"/>
      <w:ind w:left="19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tulodendice">
    <w:name w:val="index heading"/>
    <w:basedOn w:val="Normal"/>
    <w:next w:val="ndice1"/>
    <w:uiPriority w:val="99"/>
    <w:semiHidden/>
    <w:unhideWhenUsed/>
    <w:qFormat/>
    <w:pPr>
      <w:spacing w:line="276" w:lineRule="auto"/>
      <w:ind w:left="0" w:firstLine="0"/>
    </w:pPr>
    <w:rPr>
      <w:rFonts w:asciiTheme="majorHAnsi" w:eastAsiaTheme="majorEastAsia" w:hAnsiTheme="majorHAnsi" w:cstheme="majorBidi"/>
      <w:b/>
      <w:bCs/>
      <w:sz w:val="22"/>
      <w:szCs w:val="22"/>
      <w:lang w:eastAsia="es-CL"/>
    </w:rPr>
  </w:style>
  <w:style w:type="paragraph" w:styleId="Lista">
    <w:name w:val="List"/>
    <w:basedOn w:val="Normal"/>
    <w:semiHidden/>
    <w:unhideWhenUsed/>
    <w:qFormat/>
    <w:pPr>
      <w:spacing w:line="276" w:lineRule="auto"/>
      <w:ind w:left="283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2">
    <w:name w:val="List 2"/>
    <w:basedOn w:val="Normal"/>
    <w:uiPriority w:val="99"/>
    <w:semiHidden/>
    <w:unhideWhenUsed/>
    <w:qFormat/>
    <w:pPr>
      <w:spacing w:line="276" w:lineRule="auto"/>
      <w:ind w:left="566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3">
    <w:name w:val="List 3"/>
    <w:basedOn w:val="Normal"/>
    <w:semiHidden/>
    <w:unhideWhenUsed/>
    <w:qFormat/>
    <w:pPr>
      <w:spacing w:line="276" w:lineRule="auto"/>
      <w:ind w:left="849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4">
    <w:name w:val="List 4"/>
    <w:basedOn w:val="Normal"/>
    <w:uiPriority w:val="99"/>
    <w:semiHidden/>
    <w:unhideWhenUsed/>
    <w:qFormat/>
    <w:pPr>
      <w:spacing w:line="276" w:lineRule="auto"/>
      <w:ind w:left="1132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5">
    <w:name w:val="List 5"/>
    <w:basedOn w:val="Normal"/>
    <w:uiPriority w:val="99"/>
    <w:semiHidden/>
    <w:unhideWhenUsed/>
    <w:qFormat/>
    <w:pPr>
      <w:spacing w:line="276" w:lineRule="auto"/>
      <w:ind w:left="1415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">
    <w:name w:val="List Bullet"/>
    <w:basedOn w:val="Normal"/>
    <w:uiPriority w:val="99"/>
    <w:qFormat/>
    <w:pPr>
      <w:numPr>
        <w:numId w:val="1"/>
      </w:numPr>
      <w:spacing w:line="240" w:lineRule="auto"/>
    </w:pPr>
    <w:rPr>
      <w:lang w:eastAsia="es-ES"/>
    </w:rPr>
  </w:style>
  <w:style w:type="paragraph" w:styleId="Listaconvietas2">
    <w:name w:val="List Bullet 2"/>
    <w:basedOn w:val="Normal"/>
    <w:semiHidden/>
    <w:unhideWhenUsed/>
    <w:qFormat/>
    <w:pPr>
      <w:numPr>
        <w:numId w:val="2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3">
    <w:name w:val="List Bullet 3"/>
    <w:basedOn w:val="Normal"/>
    <w:semiHidden/>
    <w:unhideWhenUsed/>
    <w:qFormat/>
    <w:pPr>
      <w:numPr>
        <w:numId w:val="3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4">
    <w:name w:val="List Bullet 4"/>
    <w:basedOn w:val="Normal"/>
    <w:semiHidden/>
    <w:unhideWhenUsed/>
    <w:qFormat/>
    <w:pPr>
      <w:numPr>
        <w:numId w:val="4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5">
    <w:name w:val="List Bullet 5"/>
    <w:basedOn w:val="Normal"/>
    <w:semiHidden/>
    <w:unhideWhenUsed/>
    <w:qFormat/>
    <w:pPr>
      <w:numPr>
        <w:numId w:val="5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">
    <w:name w:val="List Continue"/>
    <w:basedOn w:val="Normal"/>
    <w:uiPriority w:val="99"/>
    <w:semiHidden/>
    <w:unhideWhenUsed/>
    <w:qFormat/>
    <w:pPr>
      <w:spacing w:after="120" w:line="276" w:lineRule="auto"/>
      <w:ind w:left="283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2">
    <w:name w:val="List Continue 2"/>
    <w:basedOn w:val="Normal"/>
    <w:uiPriority w:val="99"/>
    <w:semiHidden/>
    <w:unhideWhenUsed/>
    <w:qFormat/>
    <w:pPr>
      <w:spacing w:after="120" w:line="276" w:lineRule="auto"/>
      <w:ind w:left="566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3">
    <w:name w:val="List Continue 3"/>
    <w:basedOn w:val="Normal"/>
    <w:uiPriority w:val="99"/>
    <w:semiHidden/>
    <w:unhideWhenUsed/>
    <w:qFormat/>
    <w:pPr>
      <w:spacing w:after="120" w:line="276" w:lineRule="auto"/>
      <w:ind w:left="849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4">
    <w:name w:val="List Continue 4"/>
    <w:basedOn w:val="Normal"/>
    <w:uiPriority w:val="99"/>
    <w:semiHidden/>
    <w:unhideWhenUsed/>
    <w:qFormat/>
    <w:pPr>
      <w:spacing w:after="120" w:line="276" w:lineRule="auto"/>
      <w:ind w:left="1132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5">
    <w:name w:val="List Continue 5"/>
    <w:basedOn w:val="Normal"/>
    <w:uiPriority w:val="99"/>
    <w:semiHidden/>
    <w:unhideWhenUsed/>
    <w:qFormat/>
    <w:pPr>
      <w:spacing w:after="120" w:line="276" w:lineRule="auto"/>
      <w:ind w:left="1415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">
    <w:name w:val="List Number"/>
    <w:basedOn w:val="Normal"/>
    <w:semiHidden/>
    <w:unhideWhenUsed/>
    <w:qFormat/>
    <w:pPr>
      <w:numPr>
        <w:numId w:val="6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2">
    <w:name w:val="List Number 2"/>
    <w:basedOn w:val="Normal"/>
    <w:uiPriority w:val="99"/>
    <w:semiHidden/>
    <w:unhideWhenUsed/>
    <w:qFormat/>
    <w:pPr>
      <w:numPr>
        <w:numId w:val="7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3">
    <w:name w:val="List Number 3"/>
    <w:basedOn w:val="Normal"/>
    <w:uiPriority w:val="99"/>
    <w:semiHidden/>
    <w:unhideWhenUsed/>
    <w:qFormat/>
    <w:pPr>
      <w:numPr>
        <w:numId w:val="8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4">
    <w:name w:val="List Number 4"/>
    <w:basedOn w:val="Normal"/>
    <w:uiPriority w:val="99"/>
    <w:semiHidden/>
    <w:unhideWhenUsed/>
    <w:qFormat/>
    <w:pPr>
      <w:numPr>
        <w:numId w:val="9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5">
    <w:name w:val="List Number 5"/>
    <w:basedOn w:val="Normal"/>
    <w:semiHidden/>
    <w:unhideWhenUsed/>
    <w:qFormat/>
    <w:pPr>
      <w:numPr>
        <w:numId w:val="10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Textomacro">
    <w:name w:val="macro"/>
    <w:link w:val="TextomacroCar"/>
    <w:uiPriority w:val="99"/>
    <w:semiHidden/>
    <w:unhideWhenUsed/>
    <w:qFormat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76" w:lineRule="auto"/>
      <w:jc w:val="both"/>
    </w:pPr>
    <w:rPr>
      <w:rFonts w:ascii="Consolas" w:hAnsi="Consolas" w:cs="Arial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NormalWeb">
    <w:name w:val="Normal (Web)"/>
    <w:basedOn w:val="Normal"/>
    <w:uiPriority w:val="99"/>
    <w:semiHidden/>
    <w:unhideWhenUsed/>
    <w:qFormat/>
    <w:pPr>
      <w:spacing w:before="100" w:beforeAutospacing="1" w:after="100" w:afterAutospacing="1" w:line="240" w:lineRule="auto"/>
      <w:ind w:left="0" w:firstLine="0"/>
    </w:pPr>
    <w:rPr>
      <w:rFonts w:ascii="Times New Roman" w:hAnsi="Times New Roman" w:cs="Arial"/>
      <w:sz w:val="24"/>
      <w:szCs w:val="24"/>
      <w:lang w:eastAsia="es-CL"/>
    </w:rPr>
  </w:style>
  <w:style w:type="paragraph" w:styleId="Sangranormal">
    <w:name w:val="Normal Indent"/>
    <w:basedOn w:val="Normal"/>
    <w:uiPriority w:val="99"/>
    <w:semiHidden/>
    <w:unhideWhenUsed/>
    <w:qFormat/>
    <w:pPr>
      <w:spacing w:line="276" w:lineRule="auto"/>
      <w:ind w:left="72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Encabezadodenota">
    <w:name w:val="Note Heading"/>
    <w:basedOn w:val="Normal"/>
    <w:next w:val="Normal"/>
    <w:link w:val="EncabezadodenotaCar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merodepgina">
    <w:name w:val="page number"/>
    <w:basedOn w:val="Fuentedeprrafopredeter"/>
    <w:semiHidden/>
    <w:qFormat/>
  </w:style>
  <w:style w:type="paragraph" w:styleId="Textosinformato">
    <w:name w:val="Plain Text"/>
    <w:basedOn w:val="Normal"/>
    <w:link w:val="TextosinformatoCar"/>
    <w:semiHidden/>
    <w:unhideWhenUsed/>
    <w:qFormat/>
    <w:pPr>
      <w:spacing w:line="240" w:lineRule="auto"/>
      <w:ind w:left="0" w:firstLine="0"/>
    </w:pPr>
    <w:rPr>
      <w:rFonts w:ascii="Consolas" w:hAnsi="Consolas" w:cs="Arial"/>
      <w:sz w:val="21"/>
      <w:szCs w:val="21"/>
      <w:lang w:eastAsia="es-CL"/>
    </w:rPr>
  </w:style>
  <w:style w:type="paragraph" w:styleId="Saludo">
    <w:name w:val="Salutation"/>
    <w:basedOn w:val="Normal"/>
    <w:next w:val="Normal"/>
    <w:link w:val="SaludoCar"/>
    <w:semiHidden/>
    <w:unhideWhenUsed/>
    <w:qFormat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Firma">
    <w:name w:val="Signature"/>
    <w:basedOn w:val="Normal"/>
    <w:link w:val="FirmaCar"/>
    <w:uiPriority w:val="99"/>
    <w:semiHidden/>
    <w:unhideWhenUsed/>
    <w:qFormat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Textoennegrita">
    <w:name w:val="Strong"/>
    <w:basedOn w:val="Fuentedeprrafopredeter"/>
    <w:qFormat/>
    <w:rPr>
      <w:rFonts w:cs="Times New Roman"/>
      <w:b/>
      <w:bCs/>
    </w:rPr>
  </w:style>
  <w:style w:type="paragraph" w:styleId="Subttulo">
    <w:name w:val="Subtitle"/>
    <w:basedOn w:val="Normal"/>
    <w:next w:val="Normal"/>
    <w:link w:val="SubttuloCar"/>
    <w:qFormat/>
    <w:pPr>
      <w:spacing w:after="160" w:line="276" w:lineRule="auto"/>
    </w:pPr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eastAsia="es-CL"/>
    </w:rPr>
  </w:style>
  <w:style w:type="table" w:styleId="Tablaconcuadrcula">
    <w:name w:val="Table Grid"/>
    <w:basedOn w:val="Tab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consangra">
    <w:name w:val="table of authorities"/>
    <w:basedOn w:val="Normal"/>
    <w:next w:val="Normal"/>
    <w:uiPriority w:val="99"/>
    <w:semiHidden/>
    <w:unhideWhenUsed/>
    <w:pPr>
      <w:spacing w:line="276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abladeilustraciones">
    <w:name w:val="table of figures"/>
    <w:basedOn w:val="Normal"/>
    <w:next w:val="Normal"/>
    <w:unhideWhenUsed/>
    <w:pPr>
      <w:widowControl w:val="0"/>
      <w:spacing w:line="240" w:lineRule="auto"/>
      <w:ind w:left="0" w:firstLine="0"/>
    </w:pPr>
    <w:rPr>
      <w:rFonts w:ascii="Calibri" w:hAnsi="Calibri" w:cs="Arial"/>
      <w:sz w:val="22"/>
      <w:lang w:eastAsia="es-MX"/>
    </w:rPr>
  </w:style>
  <w:style w:type="paragraph" w:styleId="Ttulo">
    <w:name w:val="Title"/>
    <w:basedOn w:val="Normal"/>
    <w:next w:val="Normal"/>
    <w:link w:val="TtuloCar"/>
    <w:qFormat/>
    <w:pPr>
      <w:jc w:val="center"/>
    </w:pPr>
    <w:rPr>
      <w:b/>
      <w:snapToGrid w:val="0"/>
      <w:color w:val="000000"/>
      <w:sz w:val="40"/>
      <w:lang w:val="pt-PT" w:eastAsia="es-ES"/>
    </w:rPr>
  </w:style>
  <w:style w:type="paragraph" w:styleId="Encabezadodelista">
    <w:name w:val="toa heading"/>
    <w:basedOn w:val="Normal"/>
    <w:next w:val="Normal"/>
    <w:uiPriority w:val="99"/>
    <w:semiHidden/>
    <w:unhideWhenUsed/>
    <w:pPr>
      <w:spacing w:before="120" w:line="276" w:lineRule="auto"/>
      <w:ind w:left="0" w:firstLine="0"/>
    </w:pPr>
    <w:rPr>
      <w:rFonts w:asciiTheme="majorHAnsi" w:eastAsiaTheme="majorEastAsia" w:hAnsiTheme="majorHAnsi" w:cstheme="majorBidi"/>
      <w:b/>
      <w:bCs/>
      <w:sz w:val="24"/>
      <w:szCs w:val="24"/>
      <w:lang w:eastAsia="es-CL"/>
    </w:rPr>
  </w:style>
  <w:style w:type="paragraph" w:styleId="TDC1">
    <w:name w:val="toc 1"/>
    <w:basedOn w:val="Normal"/>
    <w:next w:val="Normal"/>
    <w:uiPriority w:val="39"/>
    <w:qFormat/>
    <w:pPr>
      <w:tabs>
        <w:tab w:val="right" w:leader="dot" w:pos="9593"/>
      </w:tabs>
      <w:ind w:left="724" w:right="378" w:hanging="543"/>
    </w:pPr>
    <w:rPr>
      <w:b/>
    </w:rPr>
  </w:style>
  <w:style w:type="paragraph" w:styleId="TDC2">
    <w:name w:val="toc 2"/>
    <w:basedOn w:val="Normal"/>
    <w:next w:val="Normal"/>
    <w:uiPriority w:val="39"/>
    <w:qFormat/>
    <w:pPr>
      <w:tabs>
        <w:tab w:val="left" w:pos="960"/>
        <w:tab w:val="right" w:leader="dot" w:pos="9593"/>
        <w:tab w:val="right" w:leader="dot" w:pos="9961"/>
      </w:tabs>
      <w:ind w:left="724" w:right="378" w:hanging="543"/>
    </w:pPr>
  </w:style>
  <w:style w:type="paragraph" w:styleId="TDC3">
    <w:name w:val="toc 3"/>
    <w:basedOn w:val="Normal"/>
    <w:next w:val="Normal"/>
    <w:uiPriority w:val="39"/>
    <w:unhideWhenUsed/>
    <w:qFormat/>
    <w:pPr>
      <w:tabs>
        <w:tab w:val="left" w:pos="958"/>
        <w:tab w:val="right" w:pos="9594"/>
      </w:tabs>
      <w:ind w:left="725" w:right="380" w:hanging="544"/>
    </w:pPr>
    <w:rPr>
      <w:b/>
      <w:bCs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DC4">
    <w:name w:val="toc 4"/>
    <w:basedOn w:val="Normal"/>
    <w:next w:val="Normal"/>
    <w:unhideWhenUsed/>
    <w:pPr>
      <w:spacing w:after="100" w:line="276" w:lineRule="auto"/>
      <w:ind w:left="725" w:right="380" w:hanging="544"/>
      <w:jc w:val="left"/>
    </w:pPr>
    <w:rPr>
      <w:rFonts w:eastAsiaTheme="minorEastAsia" w:cstheme="minorBidi"/>
      <w:szCs w:val="22"/>
      <w:lang w:eastAsia="es-CL"/>
    </w:rPr>
  </w:style>
  <w:style w:type="paragraph" w:styleId="TDC5">
    <w:name w:val="toc 5"/>
    <w:basedOn w:val="Normal"/>
    <w:next w:val="Normal"/>
    <w:unhideWhenUsed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6">
    <w:name w:val="toc 6"/>
    <w:basedOn w:val="Normal"/>
    <w:next w:val="Normal"/>
    <w:unhideWhenUsed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7">
    <w:name w:val="toc 7"/>
    <w:basedOn w:val="Normal"/>
    <w:next w:val="Normal"/>
    <w:unhideWhenUsed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8">
    <w:name w:val="toc 8"/>
    <w:basedOn w:val="Normal"/>
    <w:next w:val="Normal"/>
    <w:unhideWhenUsed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9">
    <w:name w:val="toc 9"/>
    <w:basedOn w:val="Normal"/>
    <w:next w:val="Normal"/>
    <w:unhideWhenUsed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Prrafodelista">
    <w:name w:val="List Paragraph"/>
    <w:basedOn w:val="Normal"/>
    <w:link w:val="PrrafodelistaCar"/>
    <w:uiPriority w:val="1"/>
    <w:qFormat/>
    <w:pPr>
      <w:ind w:left="708"/>
    </w:pPr>
  </w:style>
  <w:style w:type="paragraph" w:customStyle="1" w:styleId="default">
    <w:name w:val="default"/>
    <w:basedOn w:val="Normal"/>
    <w:uiPriority w:val="99"/>
    <w:qFormat/>
    <w:pPr>
      <w:autoSpaceDE w:val="0"/>
      <w:autoSpaceDN w:val="0"/>
      <w:spacing w:line="240" w:lineRule="auto"/>
      <w:ind w:left="0" w:firstLine="0"/>
      <w:jc w:val="left"/>
    </w:pPr>
    <w:rPr>
      <w:rFonts w:eastAsia="Calibri" w:cs="Arial"/>
      <w:color w:val="000000"/>
      <w:sz w:val="24"/>
      <w:szCs w:val="24"/>
      <w:lang w:eastAsia="es-CL"/>
    </w:rPr>
  </w:style>
  <w:style w:type="paragraph" w:customStyle="1" w:styleId="EstiloSangrafrancesa0cm">
    <w:name w:val="Estilo Sangría francesa:  0 cm"/>
    <w:basedOn w:val="Normal"/>
    <w:qFormat/>
    <w:pPr>
      <w:spacing w:before="120" w:after="120"/>
      <w:ind w:firstLine="0"/>
    </w:pPr>
    <w:rPr>
      <w:sz w:val="22"/>
    </w:rPr>
  </w:style>
  <w:style w:type="character" w:customStyle="1" w:styleId="TextodegloboCar">
    <w:name w:val="Texto de globo Car"/>
    <w:link w:val="Textodeglobo"/>
    <w:uiPriority w:val="99"/>
    <w:semiHidden/>
    <w:qFormat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link w:val="Ttulo2"/>
    <w:qFormat/>
    <w:rPr>
      <w:rFonts w:ascii="Arial Negrita" w:hAnsi="Arial Negrita"/>
      <w:b/>
      <w:sz w:val="22"/>
      <w:szCs w:val="22"/>
      <w:lang w:val="es-CL" w:eastAsia="en-US"/>
    </w:rPr>
  </w:style>
  <w:style w:type="paragraph" w:customStyle="1" w:styleId="Reviso1">
    <w:name w:val="Revisão1"/>
    <w:hidden/>
    <w:uiPriority w:val="99"/>
    <w:semiHidden/>
    <w:rPr>
      <w:rFonts w:ascii="Arial" w:hAnsi="Arial"/>
      <w:lang w:val="es-ES" w:eastAsia="en-US"/>
    </w:rPr>
  </w:style>
  <w:style w:type="paragraph" w:customStyle="1" w:styleId="Nmeracionletras">
    <w:name w:val="Númeracion (letras)"/>
    <w:basedOn w:val="Normal"/>
    <w:link w:val="NmeracionletrasCar"/>
    <w:qFormat/>
    <w:pPr>
      <w:numPr>
        <w:numId w:val="11"/>
      </w:numPr>
    </w:pPr>
  </w:style>
  <w:style w:type="character" w:customStyle="1" w:styleId="NmeracionletrasCar">
    <w:name w:val="Númeracion (letras) Car"/>
    <w:basedOn w:val="Fuentedeprrafopredeter"/>
    <w:link w:val="Nmeracionletras"/>
    <w:rPr>
      <w:rFonts w:ascii="Arial" w:hAnsi="Arial"/>
      <w:lang w:val="es-CL" w:eastAsia="en-U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Car">
    <w:name w:val="Título Car"/>
    <w:basedOn w:val="Fuentedeprrafopredeter"/>
    <w:link w:val="Ttulo"/>
    <w:rPr>
      <w:rFonts w:ascii="Arial" w:hAnsi="Arial"/>
      <w:b/>
      <w:snapToGrid w:val="0"/>
      <w:color w:val="000000"/>
      <w:sz w:val="40"/>
      <w:lang w:val="pt-PT"/>
    </w:rPr>
  </w:style>
  <w:style w:type="paragraph" w:customStyle="1" w:styleId="Im3Vietanormal1">
    <w:name w:val="Im3_Viñeta normal 1"/>
    <w:basedOn w:val="Prrafodelista"/>
    <w:link w:val="Im3Vietanormal1Car"/>
    <w:qFormat/>
    <w:pPr>
      <w:widowControl w:val="0"/>
      <w:spacing w:line="276" w:lineRule="auto"/>
      <w:ind w:left="567" w:firstLine="0"/>
      <w:contextualSpacing/>
    </w:pPr>
    <w:rPr>
      <w:rFonts w:cs="Arial"/>
      <w:spacing w:val="-1"/>
      <w:w w:val="97"/>
      <w:lang w:eastAsia="es-MX"/>
    </w:rPr>
  </w:style>
  <w:style w:type="paragraph" w:customStyle="1" w:styleId="VietaIM3">
    <w:name w:val="Viñeta (IM3)"/>
    <w:basedOn w:val="Prrafodelista"/>
    <w:link w:val="VietaIM3Car"/>
    <w:qFormat/>
    <w:pPr>
      <w:widowControl w:val="0"/>
      <w:numPr>
        <w:numId w:val="12"/>
      </w:numPr>
      <w:spacing w:line="240" w:lineRule="auto"/>
      <w:contextualSpacing/>
    </w:pPr>
    <w:rPr>
      <w:rFonts w:asciiTheme="minorHAnsi" w:hAnsiTheme="minorHAnsi" w:cstheme="minorHAnsi"/>
      <w:sz w:val="24"/>
      <w:lang w:eastAsia="es-MX"/>
    </w:rPr>
  </w:style>
  <w:style w:type="character" w:customStyle="1" w:styleId="VietaIM3Car">
    <w:name w:val="Viñeta (IM3) Car"/>
    <w:basedOn w:val="Fuentedeprrafopredeter"/>
    <w:link w:val="VietaIM3"/>
    <w:rPr>
      <w:rFonts w:asciiTheme="minorHAnsi" w:hAnsiTheme="minorHAnsi" w:cstheme="minorHAnsi"/>
      <w:sz w:val="24"/>
      <w:lang w:val="es-CL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Arial" w:hAnsi="Arial"/>
      <w:lang w:val="es-C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rFonts w:ascii="Arial" w:hAnsi="Arial"/>
      <w:b/>
      <w:bCs/>
      <w:lang w:val="es-CL" w:eastAsia="en-US"/>
    </w:rPr>
  </w:style>
  <w:style w:type="paragraph" w:customStyle="1" w:styleId="TextoIM3">
    <w:name w:val="Texto IM3"/>
    <w:basedOn w:val="Normal"/>
    <w:link w:val="TextoIM3Car"/>
    <w:pPr>
      <w:widowControl w:val="0"/>
      <w:spacing w:line="276" w:lineRule="auto"/>
      <w:ind w:firstLine="0"/>
    </w:pPr>
    <w:rPr>
      <w:rFonts w:ascii="Frutiger-Light" w:hAnsi="Frutiger-Light" w:cs="Arial"/>
      <w:sz w:val="24"/>
      <w:lang w:val="es-ES" w:eastAsia="es-MX"/>
    </w:rPr>
  </w:style>
  <w:style w:type="character" w:customStyle="1" w:styleId="TextoIM3Car">
    <w:name w:val="Texto IM3 Car"/>
    <w:link w:val="TextoIM3"/>
    <w:locked/>
    <w:rPr>
      <w:rFonts w:ascii="Frutiger-Light" w:hAnsi="Frutiger-Light" w:cs="Arial"/>
      <w:sz w:val="24"/>
      <w:lang w:eastAsia="es-MX"/>
    </w:rPr>
  </w:style>
  <w:style w:type="character" w:customStyle="1" w:styleId="Ttulo1Car">
    <w:name w:val="Título 1 Car"/>
    <w:basedOn w:val="Fuentedeprrafopredeter"/>
    <w:link w:val="Ttulo1"/>
    <w:locked/>
    <w:rPr>
      <w:rFonts w:ascii="Arial Negrita" w:hAnsi="Arial Negrita"/>
      <w:b/>
      <w:caps/>
      <w:sz w:val="24"/>
      <w:szCs w:val="24"/>
      <w:lang w:val="es-CL" w:eastAsia="en-US"/>
    </w:rPr>
  </w:style>
  <w:style w:type="character" w:customStyle="1" w:styleId="Ttulo3Car">
    <w:name w:val="Título 3 Car"/>
    <w:basedOn w:val="Fuentedeprrafopredeter"/>
    <w:link w:val="Ttulo3"/>
    <w:uiPriority w:val="9"/>
    <w:locked/>
    <w:rPr>
      <w:rFonts w:ascii="Arial" w:hAnsi="Arial" w:cs="Arial"/>
      <w:b/>
      <w:bCs/>
      <w:lang w:val="es-CL" w:eastAsia="en-US"/>
    </w:rPr>
  </w:style>
  <w:style w:type="character" w:customStyle="1" w:styleId="Ttulo4Car">
    <w:name w:val="Título 4 Car"/>
    <w:basedOn w:val="Fuentedeprrafopredeter"/>
    <w:link w:val="Ttulo4"/>
    <w:locked/>
    <w:rPr>
      <w:rFonts w:ascii="Arial" w:hAnsi="Arial"/>
      <w:bCs/>
      <w:lang w:val="es-CL" w:eastAsia="en-US"/>
    </w:rPr>
  </w:style>
  <w:style w:type="character" w:customStyle="1" w:styleId="Ttulo5Car">
    <w:name w:val="Título 5 Car"/>
    <w:basedOn w:val="Fuentedeprrafopredeter"/>
    <w:link w:val="Ttulo5"/>
    <w:locked/>
    <w:rPr>
      <w:rFonts w:ascii="Arial" w:hAnsi="Arial"/>
      <w:b/>
      <w:lang w:val="es-CL" w:eastAsia="en-US"/>
    </w:rPr>
  </w:style>
  <w:style w:type="character" w:customStyle="1" w:styleId="Ttulo6Car">
    <w:name w:val="Título 6 Car"/>
    <w:basedOn w:val="Fuentedeprrafopredeter"/>
    <w:link w:val="Ttulo6"/>
    <w:locked/>
    <w:rPr>
      <w:b/>
      <w:bCs/>
      <w:szCs w:val="22"/>
      <w:lang w:val="es-CL" w:eastAsia="en-US"/>
    </w:rPr>
  </w:style>
  <w:style w:type="character" w:customStyle="1" w:styleId="Ttulo7Car">
    <w:name w:val="Título 7 Car"/>
    <w:basedOn w:val="Fuentedeprrafopredeter"/>
    <w:link w:val="Ttulo7"/>
    <w:locked/>
    <w:rPr>
      <w:sz w:val="24"/>
      <w:szCs w:val="24"/>
      <w:lang w:val="es-CL" w:eastAsia="en-US"/>
    </w:rPr>
  </w:style>
  <w:style w:type="character" w:customStyle="1" w:styleId="Ttulo8Car">
    <w:name w:val="Título 8 Car"/>
    <w:basedOn w:val="Fuentedeprrafopredeter"/>
    <w:link w:val="Ttulo8"/>
    <w:locked/>
    <w:rPr>
      <w:i/>
      <w:iCs/>
      <w:sz w:val="24"/>
      <w:szCs w:val="24"/>
      <w:lang w:val="es-CL" w:eastAsia="en-US"/>
    </w:rPr>
  </w:style>
  <w:style w:type="character" w:customStyle="1" w:styleId="Ttulo9Car">
    <w:name w:val="Título 9 Car"/>
    <w:basedOn w:val="Fuentedeprrafopredeter"/>
    <w:link w:val="Ttulo9"/>
    <w:locked/>
    <w:rPr>
      <w:rFonts w:ascii="Arial" w:hAnsi="Arial" w:cs="Arial"/>
      <w:szCs w:val="22"/>
      <w:lang w:val="es-CL" w:eastAsia="en-US"/>
    </w:rPr>
  </w:style>
  <w:style w:type="character" w:customStyle="1" w:styleId="EncabezadoCar">
    <w:name w:val="Encabezado Car"/>
    <w:basedOn w:val="Fuentedeprrafopredeter"/>
    <w:link w:val="Encabezado"/>
    <w:locked/>
    <w:rPr>
      <w:rFonts w:ascii="Arial" w:hAnsi="Arial"/>
      <w:lang w:val="es-C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Pr>
      <w:rFonts w:ascii="Arial" w:hAnsi="Arial"/>
      <w:lang w:val="es-C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locked/>
    <w:rPr>
      <w:rFonts w:ascii="Helvetica" w:hAnsi="Helvetica"/>
    </w:rPr>
  </w:style>
  <w:style w:type="paragraph" w:customStyle="1" w:styleId="A04">
    <w:name w:val="A04"/>
    <w:basedOn w:val="Normal"/>
    <w:pPr>
      <w:widowControl w:val="0"/>
      <w:tabs>
        <w:tab w:val="left" w:pos="-720"/>
      </w:tabs>
      <w:suppressAutoHyphens/>
      <w:ind w:left="426" w:right="-34" w:firstLine="0"/>
    </w:pPr>
    <w:rPr>
      <w:rFonts w:ascii="Univers" w:hAnsi="Univers" w:cs="Univers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uiPriority w:val="99"/>
    <w:locked/>
    <w:rPr>
      <w:rFonts w:ascii="Courier New" w:hAnsi="Courier New" w:cs="Times New Roman"/>
      <w:sz w:val="20"/>
      <w:szCs w:val="20"/>
      <w:lang w:eastAsia="es-MX"/>
    </w:rPr>
  </w:style>
  <w:style w:type="paragraph" w:customStyle="1" w:styleId="Prrafodelista1">
    <w:name w:val="Párrafo de lista1"/>
    <w:basedOn w:val="Normal"/>
    <w:pPr>
      <w:widowControl w:val="0"/>
      <w:spacing w:line="240" w:lineRule="auto"/>
      <w:ind w:left="720" w:firstLine="0"/>
      <w:contextualSpacing/>
    </w:pPr>
    <w:rPr>
      <w:rFonts w:ascii="Courier New" w:hAnsi="Courier New" w:cs="Arial"/>
      <w:sz w:val="24"/>
      <w:lang w:val="en-US" w:eastAsia="es-MX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Lines/>
      <w:tabs>
        <w:tab w:val="left" w:pos="3907"/>
        <w:tab w:val="left" w:pos="8931"/>
      </w:tabs>
      <w:suppressAutoHyphens w:val="0"/>
      <w:spacing w:before="480" w:line="360" w:lineRule="auto"/>
      <w:ind w:left="360" w:hanging="360"/>
      <w:jc w:val="left"/>
      <w:outlineLvl w:val="9"/>
    </w:pPr>
    <w:rPr>
      <w:rFonts w:ascii="Cambria" w:hAnsi="Cambria" w:cs="Arial"/>
      <w:b w:val="0"/>
      <w:bCs/>
      <w:color w:val="365F91"/>
      <w:sz w:val="28"/>
      <w:szCs w:val="28"/>
      <w:lang w:val="es-ES" w:eastAsia="es-ES"/>
    </w:rPr>
  </w:style>
  <w:style w:type="paragraph" w:styleId="Sinespaciado">
    <w:name w:val="No Spacing"/>
    <w:link w:val="SinespaciadoCar"/>
    <w:uiPriority w:val="1"/>
    <w:qFormat/>
    <w:pPr>
      <w:widowControl w:val="0"/>
      <w:jc w:val="both"/>
    </w:pPr>
    <w:rPr>
      <w:rFonts w:ascii="Courier New" w:hAnsi="Courier New"/>
      <w:sz w:val="22"/>
      <w:szCs w:val="22"/>
      <w:lang w:eastAsia="es-MX"/>
    </w:rPr>
  </w:style>
  <w:style w:type="character" w:customStyle="1" w:styleId="SinespaciadoCar">
    <w:name w:val="Sin espaciado Car"/>
    <w:link w:val="Sinespaciado"/>
    <w:locked/>
    <w:rPr>
      <w:rFonts w:ascii="Courier New" w:hAnsi="Courier New"/>
      <w:sz w:val="22"/>
      <w:szCs w:val="22"/>
      <w:lang w:val="es-CL" w:eastAsia="es-MX"/>
    </w:rPr>
  </w:style>
  <w:style w:type="paragraph" w:customStyle="1" w:styleId="Vieta41">
    <w:name w:val="Viñeta 4.1"/>
    <w:basedOn w:val="TextoIM3"/>
    <w:link w:val="Vieta41Car"/>
    <w:pPr>
      <w:numPr>
        <w:numId w:val="13"/>
      </w:numPr>
    </w:pPr>
    <w:rPr>
      <w:sz w:val="20"/>
      <w:szCs w:val="24"/>
    </w:rPr>
  </w:style>
  <w:style w:type="character" w:customStyle="1" w:styleId="Vieta41Car">
    <w:name w:val="Viñeta 4.1 Car"/>
    <w:link w:val="Vieta41"/>
    <w:locked/>
    <w:rPr>
      <w:rFonts w:ascii="Frutiger-Light" w:hAnsi="Frutiger-Light" w:cs="Arial"/>
      <w:szCs w:val="24"/>
      <w:lang w:eastAsia="es-MX"/>
    </w:rPr>
  </w:style>
  <w:style w:type="paragraph" w:customStyle="1" w:styleId="Default0">
    <w:name w:val="Default"/>
    <w:pPr>
      <w:autoSpaceDE w:val="0"/>
      <w:autoSpaceDN w:val="0"/>
      <w:adjustRightInd w:val="0"/>
    </w:pPr>
    <w:rPr>
      <w:rFonts w:ascii="Frutiger-Light" w:hAnsi="Frutiger-Light" w:cs="Frutiger-Light"/>
      <w:color w:val="000000"/>
      <w:sz w:val="24"/>
      <w:szCs w:val="24"/>
      <w:lang w:eastAsia="es-ES"/>
    </w:rPr>
  </w:style>
  <w:style w:type="paragraph" w:customStyle="1" w:styleId="Texto">
    <w:name w:val="Texto__"/>
    <w:basedOn w:val="Normal"/>
    <w:link w:val="TextoCar"/>
    <w:pPr>
      <w:widowControl w:val="0"/>
      <w:spacing w:line="240" w:lineRule="auto"/>
      <w:ind w:firstLine="0"/>
    </w:pPr>
    <w:rPr>
      <w:rFonts w:ascii="Frutiger-Bold" w:hAnsi="Frutiger-Bold" w:cs="Arial"/>
      <w:lang w:val="es-ES" w:eastAsia="es-MX"/>
    </w:rPr>
  </w:style>
  <w:style w:type="character" w:customStyle="1" w:styleId="TextoCar">
    <w:name w:val="Texto__ Car"/>
    <w:link w:val="Texto"/>
    <w:locked/>
    <w:rPr>
      <w:rFonts w:ascii="Frutiger-Bold" w:hAnsi="Frutiger-Bold" w:cs="Arial"/>
      <w:lang w:eastAsia="es-MX"/>
    </w:rPr>
  </w:style>
  <w:style w:type="paragraph" w:customStyle="1" w:styleId="Vieta3">
    <w:name w:val="Viñeta 3"/>
    <w:basedOn w:val="TextoIM3"/>
    <w:link w:val="Vieta3Car"/>
    <w:pPr>
      <w:numPr>
        <w:numId w:val="14"/>
      </w:numPr>
    </w:pPr>
    <w:rPr>
      <w:sz w:val="20"/>
      <w:szCs w:val="24"/>
    </w:rPr>
  </w:style>
  <w:style w:type="character" w:customStyle="1" w:styleId="Vieta3Car">
    <w:name w:val="Viñeta 3 Car"/>
    <w:link w:val="Vieta3"/>
    <w:locked/>
    <w:rPr>
      <w:rFonts w:ascii="Frutiger-Light" w:hAnsi="Frutiger-Light" w:cs="Arial"/>
      <w:szCs w:val="24"/>
      <w:lang w:eastAsia="es-MX"/>
    </w:rPr>
  </w:style>
  <w:style w:type="paragraph" w:customStyle="1" w:styleId="TtuloTabla">
    <w:name w:val="Título Tabla"/>
    <w:basedOn w:val="Normal"/>
    <w:link w:val="TtuloTablaCar"/>
    <w:pPr>
      <w:widowControl w:val="0"/>
      <w:spacing w:line="276" w:lineRule="auto"/>
      <w:ind w:left="0" w:firstLine="0"/>
      <w:jc w:val="center"/>
    </w:pPr>
    <w:rPr>
      <w:rFonts w:ascii="Frutiger-Light" w:hAnsi="Frutiger-Light" w:cs="Arial"/>
      <w:lang w:val="es-ES" w:eastAsia="es-MX"/>
    </w:rPr>
  </w:style>
  <w:style w:type="character" w:customStyle="1" w:styleId="TtuloTablaCar">
    <w:name w:val="Título Tabla Car"/>
    <w:link w:val="TtuloTabla"/>
    <w:locked/>
    <w:rPr>
      <w:rFonts w:ascii="Frutiger-Light" w:hAnsi="Frutiger-Light" w:cs="Arial"/>
      <w:lang w:eastAsia="es-MX"/>
    </w:rPr>
  </w:style>
  <w:style w:type="paragraph" w:customStyle="1" w:styleId="CentradoFigura">
    <w:name w:val="Centrado Figura"/>
    <w:basedOn w:val="TtuloTabla"/>
    <w:link w:val="CentradoFiguraCar"/>
  </w:style>
  <w:style w:type="character" w:customStyle="1" w:styleId="CentradoFiguraCar">
    <w:name w:val="Centrado Figura Car"/>
    <w:link w:val="CentradoFigura"/>
    <w:locked/>
    <w:rPr>
      <w:rFonts w:ascii="Frutiger-Light" w:hAnsi="Frutiger-Light" w:cs="Arial"/>
      <w:lang w:eastAsia="es-MX"/>
    </w:rPr>
  </w:style>
  <w:style w:type="paragraph" w:customStyle="1" w:styleId="Im3Figura">
    <w:name w:val="Im3_Figura"/>
    <w:basedOn w:val="TtuloTabla"/>
    <w:link w:val="Im3FiguraCar"/>
    <w:qFormat/>
    <w:rPr>
      <w:rFonts w:ascii="Calibri" w:hAnsi="Calibri"/>
    </w:rPr>
  </w:style>
  <w:style w:type="character" w:customStyle="1" w:styleId="Im3FiguraCar">
    <w:name w:val="Im3_Figura Car"/>
    <w:link w:val="Im3Figura"/>
    <w:locked/>
    <w:rPr>
      <w:rFonts w:ascii="Calibri" w:hAnsi="Calibri" w:cs="Arial"/>
      <w:lang w:eastAsia="es-MX"/>
    </w:rPr>
  </w:style>
  <w:style w:type="paragraph" w:customStyle="1" w:styleId="TextoIm3Subrayado">
    <w:name w:val="Texto Im3 _ Subrayado"/>
    <w:basedOn w:val="Texto"/>
    <w:link w:val="TextoIm3SubrayadoCar"/>
    <w:rPr>
      <w:u w:val="single"/>
    </w:rPr>
  </w:style>
  <w:style w:type="character" w:customStyle="1" w:styleId="TextoIm3SubrayadoCar">
    <w:name w:val="Texto Im3 _ Subrayado Car"/>
    <w:link w:val="TextoIm3Subrayado"/>
    <w:locked/>
    <w:rPr>
      <w:rFonts w:ascii="Frutiger-Bold" w:hAnsi="Frutiger-Bold" w:cs="Arial"/>
      <w:u w:val="single"/>
      <w:lang w:eastAsia="es-MX"/>
    </w:rPr>
  </w:style>
  <w:style w:type="paragraph" w:customStyle="1" w:styleId="VietaLetra">
    <w:name w:val="Viñeta Letra"/>
    <w:basedOn w:val="TextoIM3"/>
    <w:link w:val="VietaLetraCar"/>
    <w:pPr>
      <w:numPr>
        <w:numId w:val="15"/>
      </w:numPr>
    </w:pPr>
    <w:rPr>
      <w:sz w:val="20"/>
      <w:szCs w:val="24"/>
    </w:rPr>
  </w:style>
  <w:style w:type="character" w:customStyle="1" w:styleId="VietaLetraCar">
    <w:name w:val="Viñeta Letra Car"/>
    <w:link w:val="VietaLetra"/>
    <w:locked/>
    <w:rPr>
      <w:rFonts w:ascii="Frutiger-Light" w:hAnsi="Frutiger-Light" w:cs="Arial"/>
      <w:szCs w:val="24"/>
      <w:lang w:eastAsia="es-MX"/>
    </w:rPr>
  </w:style>
  <w:style w:type="paragraph" w:customStyle="1" w:styleId="TtuloII">
    <w:name w:val="Título II"/>
    <w:basedOn w:val="Ttulo1"/>
    <w:link w:val="TtuloIICar"/>
    <w:qFormat/>
    <w:pPr>
      <w:tabs>
        <w:tab w:val="left" w:pos="3907"/>
        <w:tab w:val="left" w:pos="8931"/>
      </w:tabs>
      <w:suppressAutoHyphens w:val="0"/>
      <w:spacing w:line="360" w:lineRule="auto"/>
      <w:ind w:left="1080" w:hanging="720"/>
    </w:pPr>
    <w:rPr>
      <w:rFonts w:asciiTheme="minorHAnsi" w:hAnsiTheme="minorHAnsi" w:cs="Arial"/>
      <w:sz w:val="20"/>
      <w:lang w:val="es-ES" w:eastAsia="es-CL"/>
    </w:rPr>
  </w:style>
  <w:style w:type="character" w:customStyle="1" w:styleId="TtuloIICar">
    <w:name w:val="Título II Car"/>
    <w:link w:val="Ttulo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TtuloIII">
    <w:name w:val="Título III"/>
    <w:basedOn w:val="TtuloII"/>
    <w:link w:val="TtuloIIICar"/>
  </w:style>
  <w:style w:type="character" w:customStyle="1" w:styleId="TtuloIIICar">
    <w:name w:val="Título III Car"/>
    <w:link w:val="TtuloI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Im3Titulo1">
    <w:name w:val="Im3_Titulo 1"/>
    <w:basedOn w:val="Ttulo1"/>
    <w:qFormat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caps w:val="0"/>
      <w:sz w:val="22"/>
      <w:szCs w:val="22"/>
      <w:lang w:val="es-ES" w:eastAsia="es-CL"/>
    </w:rPr>
  </w:style>
  <w:style w:type="paragraph" w:customStyle="1" w:styleId="Im3Titulo2">
    <w:name w:val="Im3_Titulo 2"/>
    <w:basedOn w:val="Ttulo2"/>
    <w:link w:val="Im3Titulo2Car"/>
    <w:qFormat/>
    <w:pPr>
      <w:keepNext/>
      <w:numPr>
        <w:numId w:val="16"/>
      </w:numPr>
      <w:tabs>
        <w:tab w:val="left" w:pos="567"/>
      </w:tabs>
      <w:suppressAutoHyphens w:val="0"/>
      <w:spacing w:before="240" w:after="120" w:line="276" w:lineRule="auto"/>
      <w:jc w:val="left"/>
    </w:pPr>
    <w:rPr>
      <w:rFonts w:asciiTheme="minorHAnsi" w:hAnsiTheme="minorHAnsi" w:cs="Arial"/>
    </w:rPr>
  </w:style>
  <w:style w:type="paragraph" w:customStyle="1" w:styleId="Im3Titulo3">
    <w:name w:val="Im3_Titulo 3"/>
    <w:basedOn w:val="Normal"/>
    <w:qFormat/>
    <w:pPr>
      <w:tabs>
        <w:tab w:val="left" w:pos="3907"/>
        <w:tab w:val="left" w:pos="8931"/>
      </w:tabs>
      <w:spacing w:before="240" w:line="360" w:lineRule="auto"/>
      <w:ind w:left="1080" w:hanging="720"/>
      <w:jc w:val="left"/>
      <w:outlineLvl w:val="2"/>
    </w:pPr>
    <w:rPr>
      <w:rFonts w:ascii="Calibri" w:hAnsi="Calibri" w:cs="Arial"/>
      <w:b/>
      <w:bCs/>
      <w:sz w:val="22"/>
      <w:szCs w:val="22"/>
      <w:lang w:val="es-ES" w:eastAsia="es-CL"/>
    </w:rPr>
  </w:style>
  <w:style w:type="paragraph" w:customStyle="1" w:styleId="Im3TablaTtulo">
    <w:name w:val="Im3_Tabla_Título"/>
    <w:link w:val="Im3TablaTtuloCar"/>
    <w:qFormat/>
    <w:pPr>
      <w:tabs>
        <w:tab w:val="left" w:pos="3907"/>
        <w:tab w:val="left" w:pos="8931"/>
      </w:tabs>
      <w:jc w:val="center"/>
    </w:pPr>
    <w:rPr>
      <w:rFonts w:ascii="Arial" w:hAnsi="Arial" w:cs="Arial"/>
      <w:b/>
      <w:bCs/>
      <w:szCs w:val="16"/>
      <w:lang w:eastAsia="en-US"/>
    </w:rPr>
  </w:style>
  <w:style w:type="paragraph" w:customStyle="1" w:styleId="IM3Figuras">
    <w:name w:val="IM3_Figuras"/>
    <w:basedOn w:val="Im3Figura"/>
    <w:link w:val="IM3FigurasCar"/>
  </w:style>
  <w:style w:type="character" w:customStyle="1" w:styleId="IM3FigurasCar">
    <w:name w:val="IM3_Figuras Car"/>
    <w:basedOn w:val="Im3FiguraCar"/>
    <w:link w:val="IM3Figuras"/>
    <w:locked/>
    <w:rPr>
      <w:rFonts w:ascii="Calibri" w:hAnsi="Calibri" w:cs="Arial"/>
      <w:lang w:eastAsia="es-MX"/>
    </w:rPr>
  </w:style>
  <w:style w:type="paragraph" w:customStyle="1" w:styleId="TablaTtulo">
    <w:name w:val="Tabla_Título"/>
    <w:pPr>
      <w:jc w:val="center"/>
    </w:pPr>
    <w:rPr>
      <w:rFonts w:ascii="Frutiger-Light" w:hAnsi="Frutiger-Light" w:cs="Arial"/>
      <w:szCs w:val="24"/>
      <w:lang w:eastAsia="en-US"/>
    </w:rPr>
  </w:style>
  <w:style w:type="paragraph" w:customStyle="1" w:styleId="Titulo1">
    <w:name w:val="Titulo_1"/>
    <w:pPr>
      <w:ind w:left="1429" w:hanging="360"/>
      <w:outlineLvl w:val="0"/>
    </w:pPr>
    <w:rPr>
      <w:rFonts w:ascii="Frutiger-Bold" w:hAnsi="Frutiger-Bold"/>
      <w:bCs/>
      <w:sz w:val="24"/>
      <w:szCs w:val="28"/>
      <w:lang w:eastAsia="es-ES"/>
    </w:rPr>
  </w:style>
  <w:style w:type="paragraph" w:customStyle="1" w:styleId="Titulo2">
    <w:name w:val="Titulo_2"/>
    <w:pPr>
      <w:spacing w:before="300" w:after="300"/>
      <w:ind w:left="2149" w:hanging="360"/>
      <w:outlineLvl w:val="1"/>
    </w:pPr>
    <w:rPr>
      <w:rFonts w:ascii="Frutiger-Bold" w:hAnsi="Frutiger-Bold"/>
      <w:bCs/>
      <w:sz w:val="24"/>
      <w:szCs w:val="26"/>
      <w:lang w:eastAsia="en-US"/>
    </w:rPr>
  </w:style>
  <w:style w:type="paragraph" w:customStyle="1" w:styleId="Titulo3">
    <w:name w:val="Titulo_3"/>
    <w:pPr>
      <w:spacing w:before="200" w:after="200"/>
      <w:ind w:left="2869" w:hanging="180"/>
      <w:outlineLvl w:val="2"/>
    </w:pPr>
    <w:rPr>
      <w:rFonts w:ascii="Frutiger-Bold" w:hAnsi="Frutiger-Bold"/>
      <w:sz w:val="24"/>
      <w:szCs w:val="24"/>
      <w:lang w:eastAsia="en-US"/>
    </w:rPr>
  </w:style>
  <w:style w:type="paragraph" w:customStyle="1" w:styleId="Texto0">
    <w:name w:val="Texto"/>
    <w:basedOn w:val="Normal"/>
    <w:link w:val="TextoCar0"/>
    <w:pPr>
      <w:widowControl w:val="0"/>
      <w:spacing w:line="240" w:lineRule="auto"/>
      <w:ind w:firstLine="0"/>
    </w:pPr>
    <w:rPr>
      <w:rFonts w:ascii="Frutiger-Light" w:hAnsi="Frutiger-Light" w:cs="Arial"/>
      <w:lang w:eastAsia="es-MX"/>
    </w:rPr>
  </w:style>
  <w:style w:type="character" w:customStyle="1" w:styleId="TextoCar0">
    <w:name w:val="Texto Car"/>
    <w:link w:val="Texto0"/>
    <w:locked/>
    <w:rPr>
      <w:rFonts w:ascii="Frutiger-Light" w:hAnsi="Frutiger-Light" w:cs="Arial"/>
      <w:lang w:val="es-CL" w:eastAsia="es-MX"/>
    </w:rPr>
  </w:style>
  <w:style w:type="paragraph" w:customStyle="1" w:styleId="Texto1">
    <w:name w:val="Texto 1"/>
    <w:basedOn w:val="Texto0"/>
    <w:link w:val="Texto1Car"/>
    <w:rPr>
      <w:lang w:val="es-ES"/>
    </w:rPr>
  </w:style>
  <w:style w:type="character" w:customStyle="1" w:styleId="Texto1Car">
    <w:name w:val="Texto 1 Car"/>
    <w:link w:val="Texto1"/>
    <w:locked/>
    <w:rPr>
      <w:rFonts w:ascii="Frutiger-Light" w:hAnsi="Frutiger-Light" w:cs="Arial"/>
      <w:lang w:eastAsia="es-MX"/>
    </w:rPr>
  </w:style>
  <w:style w:type="paragraph" w:customStyle="1" w:styleId="Vieta1">
    <w:name w:val="Viñeta 1"/>
    <w:basedOn w:val="Normal"/>
    <w:link w:val="Vieta1Car"/>
    <w:pPr>
      <w:numPr>
        <w:numId w:val="17"/>
      </w:numPr>
      <w:spacing w:after="240" w:line="240" w:lineRule="auto"/>
      <w:ind w:hanging="357"/>
    </w:pPr>
    <w:rPr>
      <w:rFonts w:ascii="Frutiger-Light" w:hAnsi="Frutiger-Light" w:cs="Arial"/>
      <w:sz w:val="24"/>
      <w:szCs w:val="24"/>
      <w:lang w:val="es-ES" w:eastAsia="es-MX"/>
    </w:rPr>
  </w:style>
  <w:style w:type="character" w:customStyle="1" w:styleId="Vieta1Car">
    <w:name w:val="Viñeta 1 Car"/>
    <w:link w:val="Vieta1"/>
    <w:locked/>
    <w:rPr>
      <w:rFonts w:ascii="Frutiger-Light" w:hAnsi="Frutiger-Light" w:cs="Arial"/>
      <w:sz w:val="24"/>
      <w:szCs w:val="24"/>
      <w:lang w:eastAsia="es-MX"/>
    </w:rPr>
  </w:style>
  <w:style w:type="paragraph" w:customStyle="1" w:styleId="Vieta2">
    <w:name w:val="Viñeta 2"/>
    <w:basedOn w:val="Normal"/>
    <w:qFormat/>
    <w:pPr>
      <w:numPr>
        <w:numId w:val="18"/>
      </w:numPr>
      <w:tabs>
        <w:tab w:val="left" w:pos="1134"/>
      </w:tabs>
      <w:spacing w:before="120" w:after="120" w:line="240" w:lineRule="auto"/>
      <w:ind w:left="4962" w:hanging="4253"/>
    </w:pPr>
    <w:rPr>
      <w:rFonts w:ascii="Frutiger-Light" w:hAnsi="Frutiger-Light" w:cs="Arial"/>
      <w:bCs/>
      <w:sz w:val="24"/>
      <w:szCs w:val="24"/>
      <w:lang w:val="es-ES" w:eastAsia="es-ES"/>
    </w:rPr>
  </w:style>
  <w:style w:type="paragraph" w:customStyle="1" w:styleId="Texto2">
    <w:name w:val="Texto 2"/>
    <w:basedOn w:val="Normal"/>
    <w:link w:val="Texto2Car"/>
    <w:pPr>
      <w:spacing w:line="240" w:lineRule="auto"/>
      <w:ind w:firstLine="0"/>
    </w:pPr>
    <w:rPr>
      <w:rFonts w:ascii="Frutiger-Bold" w:hAnsi="Frutiger-Bold" w:cs="Arial"/>
      <w:sz w:val="24"/>
      <w:lang w:val="es-ES" w:eastAsia="es-MX"/>
    </w:rPr>
  </w:style>
  <w:style w:type="character" w:customStyle="1" w:styleId="Texto2Car">
    <w:name w:val="Texto 2 Car"/>
    <w:link w:val="Texto2"/>
    <w:locked/>
    <w:rPr>
      <w:rFonts w:ascii="Frutiger-Bold" w:hAnsi="Frutiger-Bold" w:cs="Arial"/>
      <w:sz w:val="24"/>
      <w:lang w:eastAsia="es-MX"/>
    </w:rPr>
  </w:style>
  <w:style w:type="paragraph" w:customStyle="1" w:styleId="Texto3">
    <w:name w:val="Texto 3"/>
    <w:basedOn w:val="Texto2"/>
    <w:link w:val="Texto3Car"/>
    <w:rPr>
      <w:rFonts w:ascii="Frutiger-BoldItalic" w:hAnsi="Frutiger-BoldItalic"/>
    </w:rPr>
  </w:style>
  <w:style w:type="character" w:customStyle="1" w:styleId="Texto3Car">
    <w:name w:val="Texto 3 Car"/>
    <w:link w:val="Texto3"/>
    <w:locked/>
    <w:rPr>
      <w:rFonts w:ascii="Frutiger-BoldItalic" w:hAnsi="Frutiger-BoldItalic" w:cs="Arial"/>
      <w:sz w:val="24"/>
      <w:lang w:eastAsia="es-MX"/>
    </w:rPr>
  </w:style>
  <w:style w:type="paragraph" w:customStyle="1" w:styleId="Texto4">
    <w:name w:val="Texto 4"/>
    <w:basedOn w:val="Texto1"/>
    <w:link w:val="Texto4Car"/>
    <w:rPr>
      <w:rFonts w:ascii="Frutiger-LightItalic" w:hAnsi="Frutiger-LightItalic"/>
    </w:rPr>
  </w:style>
  <w:style w:type="character" w:customStyle="1" w:styleId="Texto4Car">
    <w:name w:val="Texto 4 Car"/>
    <w:link w:val="Texto4"/>
    <w:locked/>
    <w:rPr>
      <w:rFonts w:ascii="Frutiger-LightItalic" w:hAnsi="Frutiger-LightItalic" w:cs="Arial"/>
      <w:lang w:eastAsia="es-MX"/>
    </w:rPr>
  </w:style>
  <w:style w:type="paragraph" w:customStyle="1" w:styleId="Vieta4">
    <w:name w:val="Viñeta 4"/>
    <w:basedOn w:val="Normal"/>
    <w:link w:val="Vieta4Car"/>
    <w:pPr>
      <w:widowControl w:val="0"/>
      <w:numPr>
        <w:numId w:val="19"/>
      </w:numPr>
      <w:spacing w:line="240" w:lineRule="auto"/>
    </w:pPr>
    <w:rPr>
      <w:rFonts w:ascii="Frutiger-Light" w:hAnsi="Frutiger-Light" w:cs="Arial"/>
      <w:sz w:val="24"/>
      <w:lang w:eastAsia="es-MX"/>
    </w:rPr>
  </w:style>
  <w:style w:type="character" w:customStyle="1" w:styleId="Vieta4Car">
    <w:name w:val="Viñeta 4 Car"/>
    <w:link w:val="Vieta4"/>
    <w:locked/>
    <w:rPr>
      <w:rFonts w:ascii="Frutiger-Light" w:hAnsi="Frutiger-Light" w:cs="Arial"/>
      <w:sz w:val="24"/>
      <w:lang w:val="es-CL" w:eastAsia="es-MX"/>
    </w:rPr>
  </w:style>
  <w:style w:type="paragraph" w:customStyle="1" w:styleId="Figura">
    <w:name w:val="Figura"/>
    <w:basedOn w:val="Normal"/>
    <w:link w:val="FiguraCar"/>
    <w:pPr>
      <w:widowControl w:val="0"/>
      <w:spacing w:line="240" w:lineRule="auto"/>
      <w:ind w:left="0" w:firstLine="0"/>
      <w:jc w:val="center"/>
    </w:pPr>
    <w:rPr>
      <w:rFonts w:ascii="Frutiger-Light" w:hAnsi="Frutiger-Light" w:cs="Arial"/>
      <w:lang w:eastAsia="es-MX"/>
    </w:rPr>
  </w:style>
  <w:style w:type="character" w:customStyle="1" w:styleId="FiguraCar">
    <w:name w:val="Figura Car"/>
    <w:link w:val="Figura"/>
    <w:locked/>
    <w:rPr>
      <w:rFonts w:ascii="Frutiger-Light" w:hAnsi="Frutiger-Light" w:cs="Arial"/>
      <w:lang w:val="es-CL" w:eastAsia="es-MX"/>
    </w:rPr>
  </w:style>
  <w:style w:type="paragraph" w:customStyle="1" w:styleId="Numeracin1">
    <w:name w:val="Numeración 1"/>
    <w:basedOn w:val="Texto0"/>
    <w:link w:val="Numeracin1Car"/>
    <w:pPr>
      <w:numPr>
        <w:numId w:val="20"/>
      </w:numPr>
    </w:pPr>
    <w:rPr>
      <w:sz w:val="24"/>
      <w:lang w:val="es-ES"/>
    </w:rPr>
  </w:style>
  <w:style w:type="character" w:customStyle="1" w:styleId="Numeracin1Car">
    <w:name w:val="Numeración 1 Car"/>
    <w:link w:val="Numeracin1"/>
    <w:locked/>
    <w:rPr>
      <w:rFonts w:ascii="Frutiger-Light" w:hAnsi="Frutiger-Light" w:cs="Arial"/>
      <w:sz w:val="24"/>
      <w:lang w:eastAsia="es-MX"/>
    </w:rPr>
  </w:style>
  <w:style w:type="paragraph" w:customStyle="1" w:styleId="Numeracin2">
    <w:name w:val="Numeración 2"/>
    <w:basedOn w:val="Texto0"/>
    <w:link w:val="Numeracin2Car"/>
    <w:pPr>
      <w:numPr>
        <w:numId w:val="21"/>
      </w:numPr>
    </w:pPr>
    <w:rPr>
      <w:sz w:val="24"/>
      <w:lang w:val="es-ES"/>
    </w:rPr>
  </w:style>
  <w:style w:type="character" w:customStyle="1" w:styleId="Numeracin2Car">
    <w:name w:val="Numeración 2 Car"/>
    <w:link w:val="Numeracin2"/>
    <w:rPr>
      <w:rFonts w:ascii="Frutiger-Light" w:hAnsi="Frutiger-Light" w:cs="Arial"/>
      <w:sz w:val="24"/>
      <w:lang w:eastAsia="es-MX"/>
    </w:rPr>
  </w:style>
  <w:style w:type="character" w:customStyle="1" w:styleId="TextonotapieCar">
    <w:name w:val="Texto nota pie Car"/>
    <w:basedOn w:val="Fuentedeprrafopredeter"/>
    <w:link w:val="Textonotapie"/>
    <w:rPr>
      <w:rFonts w:asciiTheme="minorHAnsi" w:hAnsiTheme="minorHAnsi" w:cs="Arial"/>
      <w:lang w:val="es-CL" w:eastAsia="es-CL"/>
    </w:rPr>
  </w:style>
  <w:style w:type="paragraph" w:customStyle="1" w:styleId="Subrayado">
    <w:name w:val="Subrayado"/>
    <w:basedOn w:val="Texto1"/>
    <w:link w:val="SubrayadoCar"/>
    <w:rPr>
      <w:rFonts w:ascii="Frutiger-Bold" w:hAnsi="Frutiger-Bold"/>
      <w:u w:val="single"/>
    </w:rPr>
  </w:style>
  <w:style w:type="character" w:customStyle="1" w:styleId="SubrayadoCar">
    <w:name w:val="Subrayado Car"/>
    <w:basedOn w:val="Texto1Car"/>
    <w:link w:val="Subrayado"/>
    <w:rPr>
      <w:rFonts w:ascii="Frutiger-Bold" w:hAnsi="Frutiger-Bold" w:cs="Arial"/>
      <w:u w:val="single"/>
      <w:lang w:eastAsia="es-MX"/>
    </w:rPr>
  </w:style>
  <w:style w:type="table" w:customStyle="1" w:styleId="Estilo1">
    <w:name w:val="Estilo1"/>
    <w:basedOn w:val="Tablanormal"/>
    <w:uiPriority w:val="99"/>
    <w:qFormat/>
    <w:pPr>
      <w:jc w:val="center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tblPr/>
      <w:tcPr>
        <w:shd w:val="clear" w:color="auto" w:fill="BDD6EE"/>
      </w:tcPr>
    </w:tblStylePr>
    <w:tblStylePr w:type="firstCol">
      <w:pPr>
        <w:jc w:val="left"/>
      </w:pPr>
    </w:tblStyle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Pr>
      <w:rFonts w:ascii="Tahoma" w:hAnsi="Tahoma"/>
      <w:shd w:val="clear" w:color="auto" w:fill="000080"/>
      <w:lang w:val="es-CL" w:eastAsia="en-US"/>
    </w:rPr>
  </w:style>
  <w:style w:type="character" w:customStyle="1" w:styleId="IM32">
    <w:name w:val="IM3 2"/>
    <w:rPr>
      <w:rFonts w:ascii="Symbol" w:hAnsi="Symbol"/>
    </w:rPr>
  </w:style>
  <w:style w:type="paragraph" w:customStyle="1" w:styleId="Normal2">
    <w:name w:val="Normal2"/>
    <w:basedOn w:val="Normal"/>
    <w:link w:val="Normal2Car"/>
    <w:pPr>
      <w:spacing w:after="240" w:line="276" w:lineRule="auto"/>
      <w:ind w:firstLine="0"/>
    </w:pPr>
    <w:rPr>
      <w:rFonts w:ascii="CG Times" w:hAnsi="CG Times" w:cs="Arial"/>
      <w:sz w:val="22"/>
      <w:lang w:eastAsia="es-ES"/>
    </w:rPr>
  </w:style>
  <w:style w:type="character" w:customStyle="1" w:styleId="Normal2Car">
    <w:name w:val="Normal2 Car"/>
    <w:basedOn w:val="Fuentedeprrafopredeter"/>
    <w:link w:val="Normal2"/>
    <w:rPr>
      <w:rFonts w:ascii="CG Times" w:hAnsi="CG Times" w:cs="Arial"/>
      <w:sz w:val="22"/>
      <w:lang w:val="es-CL"/>
    </w:rPr>
  </w:style>
  <w:style w:type="character" w:customStyle="1" w:styleId="a">
    <w:name w:val="a"/>
  </w:style>
  <w:style w:type="paragraph" w:customStyle="1" w:styleId="Ttulo1im3">
    <w:name w:val="Título 1_im3"/>
    <w:basedOn w:val="Ttulo1"/>
    <w:link w:val="Ttulo1im3Car"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sz w:val="22"/>
      <w:szCs w:val="22"/>
      <w:lang w:eastAsia="es-CL"/>
    </w:rPr>
  </w:style>
  <w:style w:type="paragraph" w:customStyle="1" w:styleId="Ttulo2im3">
    <w:name w:val="Título 2_im3"/>
    <w:basedOn w:val="Im3Titulo2"/>
    <w:next w:val="Ttulo2"/>
    <w:link w:val="Ttulo2im3Car"/>
  </w:style>
  <w:style w:type="character" w:customStyle="1" w:styleId="Ttulo1im3Car">
    <w:name w:val="Título 1_im3 Car"/>
    <w:basedOn w:val="Ttulo1Car"/>
    <w:link w:val="Ttulo1im3"/>
    <w:rPr>
      <w:rFonts w:asciiTheme="minorHAnsi" w:hAnsiTheme="minorHAnsi" w:cs="Arial"/>
      <w:b/>
      <w:caps/>
      <w:sz w:val="22"/>
      <w:szCs w:val="22"/>
      <w:lang w:val="es-CL" w:eastAsia="es-CL"/>
    </w:rPr>
  </w:style>
  <w:style w:type="paragraph" w:customStyle="1" w:styleId="Ttulo3im3">
    <w:name w:val="Título 3_im3"/>
    <w:basedOn w:val="Ttulo3"/>
    <w:link w:val="Ttulo3im3Car"/>
    <w:pPr>
      <w:keepNext/>
      <w:tabs>
        <w:tab w:val="left" w:pos="720"/>
      </w:tabs>
      <w:spacing w:before="240" w:line="240" w:lineRule="auto"/>
      <w:ind w:left="720" w:hanging="720"/>
      <w:jc w:val="left"/>
    </w:pPr>
    <w:rPr>
      <w:rFonts w:ascii="Calibri" w:hAnsi="Calibri"/>
      <w:b w:val="0"/>
      <w:sz w:val="22"/>
      <w:szCs w:val="22"/>
      <w:lang w:eastAsia="es-CL"/>
    </w:rPr>
  </w:style>
  <w:style w:type="character" w:customStyle="1" w:styleId="Im3Titulo2Car">
    <w:name w:val="Im3_Titulo 2 Car"/>
    <w:basedOn w:val="Ttulo2Car"/>
    <w:link w:val="Im3Titulo2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2im3Car">
    <w:name w:val="Título 2_im3 Car"/>
    <w:basedOn w:val="Im3Titulo2Car"/>
    <w:link w:val="Ttulo2im3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3im3Car">
    <w:name w:val="Título 3_im3 Car"/>
    <w:basedOn w:val="Ttulo3Car"/>
    <w:link w:val="Ttulo3im3"/>
    <w:rPr>
      <w:rFonts w:ascii="Calibri" w:hAnsi="Calibri" w:cs="Arial"/>
      <w:b w:val="0"/>
      <w:bCs/>
      <w:sz w:val="22"/>
      <w:szCs w:val="22"/>
      <w:lang w:val="es-CL" w:eastAsia="es-CL"/>
    </w:rPr>
  </w:style>
  <w:style w:type="character" w:customStyle="1" w:styleId="nfaseIntensa1">
    <w:name w:val="Ênfase Intensa1"/>
    <w:basedOn w:val="Fuentedeprrafopredeter"/>
    <w:uiPriority w:val="21"/>
    <w:rPr>
      <w:i/>
      <w:iCs/>
      <w:color w:val="4F81BD" w:themeColor="accent1"/>
    </w:rPr>
  </w:style>
  <w:style w:type="paragraph" w:customStyle="1" w:styleId="Normal1">
    <w:name w:val="Normal_1"/>
    <w:basedOn w:val="Normal"/>
    <w:link w:val="Normal1Car"/>
    <w:pPr>
      <w:spacing w:after="240" w:line="276" w:lineRule="auto"/>
      <w:ind w:left="357" w:firstLine="0"/>
    </w:pPr>
    <w:rPr>
      <w:rFonts w:ascii="CG Times" w:hAnsi="CG Times" w:cs="Arial"/>
      <w:sz w:val="22"/>
      <w:lang w:eastAsia="es-MX"/>
    </w:rPr>
  </w:style>
  <w:style w:type="character" w:customStyle="1" w:styleId="Normal1Car">
    <w:name w:val="Normal_1 Car"/>
    <w:basedOn w:val="Fuentedeprrafopredeter"/>
    <w:link w:val="Normal1"/>
    <w:rPr>
      <w:rFonts w:ascii="CG Times" w:hAnsi="CG Times" w:cs="Arial"/>
      <w:sz w:val="22"/>
      <w:lang w:eastAsia="es-MX"/>
    </w:rPr>
  </w:style>
  <w:style w:type="paragraph" w:customStyle="1" w:styleId="Bibliografia1">
    <w:name w:val="Bibliografia1"/>
    <w:basedOn w:val="Normal"/>
    <w:next w:val="Normal"/>
    <w:uiPriority w:val="37"/>
    <w:unhideWhenUsed/>
    <w:pPr>
      <w:spacing w:after="200" w:line="276" w:lineRule="auto"/>
      <w:ind w:left="0" w:firstLine="0"/>
      <w:jc w:val="left"/>
    </w:pPr>
    <w:rPr>
      <w:rFonts w:ascii="CG Times" w:eastAsia="Calibri" w:hAnsi="CG Times"/>
      <w:sz w:val="22"/>
      <w:szCs w:val="22"/>
    </w:rPr>
  </w:style>
  <w:style w:type="character" w:customStyle="1" w:styleId="apple-converted-space">
    <w:name w:val="apple-converted-space"/>
    <w:basedOn w:val="Fuentedeprrafopredeter"/>
  </w:style>
  <w:style w:type="paragraph" w:customStyle="1" w:styleId="Im3TablaTitulo">
    <w:name w:val="Im3_Tabla_Titulo"/>
    <w:basedOn w:val="Im3TablaTtulo"/>
    <w:link w:val="Im3TablaTituloCar"/>
    <w:qFormat/>
    <w:rPr>
      <w:b w:val="0"/>
    </w:rPr>
  </w:style>
  <w:style w:type="paragraph" w:customStyle="1" w:styleId="Im3TablaIzquierda">
    <w:name w:val="Im3_Tabla_Izquierda"/>
    <w:basedOn w:val="Im3TablaTtulo"/>
    <w:link w:val="Im3TablaIzquierdaCar"/>
    <w:qFormat/>
    <w:pPr>
      <w:jc w:val="left"/>
    </w:pPr>
  </w:style>
  <w:style w:type="character" w:customStyle="1" w:styleId="Im3TablaTtuloCar">
    <w:name w:val="Im3_Tabla_Título Car"/>
    <w:basedOn w:val="Fuentedeprrafopredeter"/>
    <w:link w:val="Im3TablaTtulo"/>
    <w:rPr>
      <w:rFonts w:ascii="Arial" w:hAnsi="Arial" w:cs="Arial"/>
      <w:b/>
      <w:bCs/>
      <w:szCs w:val="16"/>
      <w:lang w:val="es-CL" w:eastAsia="en-US"/>
    </w:rPr>
  </w:style>
  <w:style w:type="character" w:customStyle="1" w:styleId="Im3TablaTituloCar">
    <w:name w:val="Im3_Tabla_Titulo Car"/>
    <w:basedOn w:val="Im3TablaTtuloCar"/>
    <w:link w:val="Im3TablaTitulo"/>
    <w:rPr>
      <w:rFonts w:ascii="Arial" w:hAnsi="Arial" w:cs="Arial"/>
      <w:b w:val="0"/>
      <w:bCs/>
      <w:szCs w:val="16"/>
      <w:lang w:val="es-CL" w:eastAsia="en-US"/>
    </w:rPr>
  </w:style>
  <w:style w:type="character" w:customStyle="1" w:styleId="Im3TablaIzquierdaCar">
    <w:name w:val="Im3_Tabla_Izquierda Car"/>
    <w:basedOn w:val="Im3TablaTtuloCar"/>
    <w:link w:val="Im3TablaIzquierda"/>
    <w:rPr>
      <w:rFonts w:ascii="Arial" w:hAnsi="Arial" w:cs="Arial"/>
      <w:b/>
      <w:bCs/>
      <w:szCs w:val="16"/>
      <w:lang w:val="es-CL" w:eastAsia="en-US"/>
    </w:rPr>
  </w:style>
  <w:style w:type="character" w:customStyle="1" w:styleId="SangradetextonormalCar">
    <w:name w:val="Sangría de texto normal Car"/>
    <w:basedOn w:val="Fuentedeprrafopredeter"/>
    <w:uiPriority w:val="99"/>
    <w:semiHidden/>
    <w:rPr>
      <w:rFonts w:ascii="Frutiger-Light" w:eastAsia="Calibri" w:hAnsi="Frutiger-Light" w:cs="Arial"/>
      <w:sz w:val="22"/>
      <w:szCs w:val="24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Pr>
      <w:rFonts w:ascii="Arial" w:hAnsi="Arial"/>
      <w:lang w:val="es-CL" w:eastAsia="en-US"/>
    </w:rPr>
  </w:style>
  <w:style w:type="paragraph" w:customStyle="1" w:styleId="Tablacentrada">
    <w:name w:val="Tabla centrada"/>
    <w:qFormat/>
    <w:pPr>
      <w:jc w:val="center"/>
    </w:pPr>
    <w:rPr>
      <w:rFonts w:ascii="Frutiger-Light" w:eastAsia="Calibri" w:hAnsi="Frutiger-Light" w:cs="Arial"/>
      <w:szCs w:val="24"/>
      <w:lang w:eastAsia="en-US"/>
    </w:rPr>
  </w:style>
  <w:style w:type="paragraph" w:customStyle="1" w:styleId="TablaTexto">
    <w:name w:val="Tabla Texto"/>
    <w:basedOn w:val="Normal"/>
    <w:pPr>
      <w:spacing w:line="360" w:lineRule="auto"/>
      <w:ind w:left="0" w:firstLine="0"/>
    </w:pPr>
    <w:rPr>
      <w:sz w:val="18"/>
      <w:lang w:eastAsia="es-ES"/>
    </w:rPr>
  </w:style>
  <w:style w:type="character" w:customStyle="1" w:styleId="PrrafodelistaCar">
    <w:name w:val="Párrafo de lista Car"/>
    <w:link w:val="Prrafodelista"/>
    <w:uiPriority w:val="34"/>
    <w:locked/>
    <w:rPr>
      <w:rFonts w:ascii="Arial" w:hAnsi="Arial"/>
      <w:lang w:val="es-CL" w:eastAsia="en-US"/>
    </w:rPr>
  </w:style>
  <w:style w:type="paragraph" w:customStyle="1" w:styleId="Estilo3">
    <w:name w:val="Estilo3"/>
    <w:basedOn w:val="Im3Vietanormal1"/>
    <w:qFormat/>
    <w:pPr>
      <w:spacing w:before="240" w:after="240"/>
      <w:ind w:left="1440" w:hanging="360"/>
    </w:pPr>
    <w:rPr>
      <w:spacing w:val="0"/>
      <w:w w:val="100"/>
    </w:rPr>
  </w:style>
  <w:style w:type="character" w:customStyle="1" w:styleId="Im3Vietanormal1Car">
    <w:name w:val="Im3_Viñeta normal 1 Car"/>
    <w:basedOn w:val="PrrafodelistaCar"/>
    <w:link w:val="Im3Vietanormal1"/>
    <w:rPr>
      <w:rFonts w:ascii="Arial" w:hAnsi="Arial" w:cs="Arial"/>
      <w:spacing w:val="-1"/>
      <w:w w:val="97"/>
      <w:lang w:val="es-CL" w:eastAsia="es-MX"/>
    </w:rPr>
  </w:style>
  <w:style w:type="table" w:customStyle="1" w:styleId="TabeladeLista4-nfase31">
    <w:name w:val="Tabela de Lista 4 - Ênfase 31"/>
    <w:basedOn w:val="Tablanormal"/>
    <w:uiPriority w:val="4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eladeLista4-nfase11">
    <w:name w:val="Tabela de Lista 4 - Ênfase 11"/>
    <w:basedOn w:val="Tablanormal"/>
    <w:uiPriority w:val="49"/>
    <w:rPr>
      <w:rFonts w:ascii="Calibri" w:hAnsi="Calibri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ranselec-ProingesaCar">
    <w:name w:val="Normal Transelec-Proingesa Car"/>
    <w:basedOn w:val="Fuentedeprrafopredeter"/>
    <w:link w:val="NormalTranselec-Proingesa"/>
    <w:locked/>
    <w:rPr>
      <w:rFonts w:ascii="Arial" w:eastAsia="Calibri" w:hAnsi="Arial" w:cs="Arial"/>
      <w:sz w:val="24"/>
      <w:szCs w:val="24"/>
    </w:rPr>
  </w:style>
  <w:style w:type="paragraph" w:customStyle="1" w:styleId="NormalTranselec-Proingesa">
    <w:name w:val="Normal Transelec-Proingesa"/>
    <w:basedOn w:val="Normal"/>
    <w:link w:val="NormalTranselec-ProingesaCar"/>
    <w:pPr>
      <w:tabs>
        <w:tab w:val="left" w:pos="-1440"/>
        <w:tab w:val="left" w:pos="-720"/>
        <w:tab w:val="left" w:pos="426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0" w:firstLine="0"/>
    </w:pPr>
    <w:rPr>
      <w:rFonts w:eastAsia="Calibri" w:cs="Arial"/>
      <w:sz w:val="24"/>
      <w:szCs w:val="24"/>
      <w:lang w:val="es-ES" w:eastAsia="es-ES"/>
    </w:rPr>
  </w:style>
  <w:style w:type="character" w:customStyle="1" w:styleId="CierreCar">
    <w:name w:val="Cierre Car"/>
    <w:basedOn w:val="Fuentedeprrafopredeter"/>
    <w:link w:val="Cierre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paragraph" w:styleId="Cita">
    <w:name w:val="Quote"/>
    <w:basedOn w:val="Normal"/>
    <w:next w:val="Normal"/>
    <w:link w:val="CitaCar"/>
    <w:uiPriority w:val="29"/>
    <w:pPr>
      <w:spacing w:before="200" w:after="1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04040" w:themeColor="text1" w:themeTint="BF"/>
      <w:sz w:val="22"/>
      <w:szCs w:val="22"/>
      <w:lang w:eastAsia="es-CL"/>
    </w:rPr>
  </w:style>
  <w:style w:type="character" w:customStyle="1" w:styleId="CitaCar">
    <w:name w:val="Cita Car"/>
    <w:basedOn w:val="Fuentedeprrafopredeter"/>
    <w:link w:val="Cita"/>
    <w:uiPriority w:val="29"/>
    <w:rPr>
      <w:rFonts w:asciiTheme="minorHAnsi" w:hAnsiTheme="minorHAnsi" w:cs="Arial"/>
      <w:i/>
      <w:iCs/>
      <w:color w:val="404040" w:themeColor="text1" w:themeTint="BF"/>
      <w:sz w:val="22"/>
      <w:szCs w:val="22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F81BD" w:themeColor="accent1"/>
      <w:sz w:val="22"/>
      <w:szCs w:val="22"/>
      <w:lang w:eastAsia="es-CL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rFonts w:asciiTheme="minorHAnsi" w:hAnsiTheme="minorHAnsi" w:cs="Arial"/>
      <w:i/>
      <w:iCs/>
      <w:color w:val="4F81BD" w:themeColor="accent1"/>
      <w:sz w:val="22"/>
      <w:szCs w:val="22"/>
      <w:lang w:val="es-CL" w:eastAsia="es-CL"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Pr>
      <w:rFonts w:asciiTheme="minorHAnsi" w:hAnsiTheme="minorHAnsi" w:cs="Arial"/>
      <w:i/>
      <w:iCs/>
      <w:sz w:val="22"/>
      <w:szCs w:val="22"/>
      <w:lang w:val="es-CL" w:eastAsia="es-CL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es-CL" w:eastAsia="es-CL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echaCar">
    <w:name w:val="Fecha Car"/>
    <w:basedOn w:val="Fuentedeprrafopredeter"/>
    <w:link w:val="Fech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Car">
    <w:name w:val="Firma Car"/>
    <w:basedOn w:val="Fuentedeprrafopredeter"/>
    <w:link w:val="Firm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Pr>
      <w:rFonts w:ascii="Consolas" w:hAnsi="Consolas" w:cs="Arial"/>
      <w:lang w:val="es-CL" w:eastAsia="es-CL"/>
    </w:rPr>
  </w:style>
  <w:style w:type="character" w:customStyle="1" w:styleId="SaludoCar">
    <w:name w:val="Saludo Car"/>
    <w:basedOn w:val="Fuentedeprrafopredeter"/>
    <w:link w:val="Salud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val="es-CL" w:eastAsia="es-CL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Pr>
      <w:rFonts w:ascii="Arial" w:hAnsi="Arial"/>
      <w:lang w:val="es-CL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Pr>
      <w:rFonts w:asciiTheme="minorHAnsi" w:hAnsiTheme="minorHAnsi" w:cs="Arial"/>
      <w:sz w:val="16"/>
      <w:szCs w:val="16"/>
      <w:lang w:val="es-CL" w:eastAsia="es-CL"/>
    </w:rPr>
  </w:style>
  <w:style w:type="character" w:customStyle="1" w:styleId="TextoindependienteCar1">
    <w:name w:val="Texto independiente Car1"/>
    <w:basedOn w:val="Fuentedeprrafopredeter"/>
    <w:link w:val="Textoindependiente"/>
    <w:uiPriority w:val="9"/>
    <w:rPr>
      <w:rFonts w:ascii="Arial" w:hAnsi="Arial"/>
      <w:lang w:eastAsia="en-US"/>
    </w:rPr>
  </w:style>
  <w:style w:type="character" w:customStyle="1" w:styleId="TextoindependienteprimerasangraCar">
    <w:name w:val="Texto independiente primera sangría Car"/>
    <w:basedOn w:val="TextoindependienteCar1"/>
    <w:link w:val="Textoindependienteprimerasangr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semiHidden/>
    <w:rPr>
      <w:rFonts w:ascii="Arial" w:hAnsi="Arial"/>
      <w:spacing w:val="-3"/>
      <w:lang w:val="es-CL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semiHidden/>
    <w:rPr>
      <w:rFonts w:asciiTheme="minorHAnsi" w:hAnsiTheme="minorHAnsi" w:cs="Arial"/>
      <w:spacing w:val="-3"/>
      <w:sz w:val="22"/>
      <w:szCs w:val="22"/>
      <w:lang w:val="es-CL" w:eastAsia="es-CL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Pr>
      <w:rFonts w:ascii="Consolas" w:hAnsi="Consolas" w:cs="Arial"/>
      <w:lang w:val="es-CL" w:eastAsia="es-CL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Pr>
      <w:rFonts w:asciiTheme="minorHAnsi" w:hAnsiTheme="minorHAnsi" w:cs="Arial"/>
      <w:lang w:val="es-CL" w:eastAsia="es-CL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Pr>
      <w:rFonts w:ascii="Consolas" w:hAnsi="Consolas" w:cs="Arial"/>
      <w:sz w:val="21"/>
      <w:szCs w:val="21"/>
      <w:lang w:val="es-CL" w:eastAsia="es-CL"/>
    </w:rPr>
  </w:style>
  <w:style w:type="table" w:customStyle="1" w:styleId="Tablaconcuadrcula4-nfasis11">
    <w:name w:val="Tabla con cuadrícula 4 - Énfasis 11"/>
    <w:basedOn w:val="Tablanormal"/>
    <w:uiPriority w:val="49"/>
    <w:rPr>
      <w:rFonts w:ascii="Calibri" w:hAnsi="Calibri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TE">
    <w:name w:val="TE"/>
    <w:qFormat/>
    <w:pPr>
      <w:autoSpaceDE w:val="0"/>
      <w:autoSpaceDN w:val="0"/>
      <w:adjustRightInd w:val="0"/>
      <w:ind w:left="1304" w:hanging="1304"/>
    </w:pPr>
    <w:rPr>
      <w:rFonts w:ascii="Arial" w:hAnsi="Arial"/>
      <w:b/>
      <w:bCs/>
      <w:kern w:val="28"/>
      <w:sz w:val="15"/>
      <w:szCs w:val="18"/>
      <w:lang w:val="en-GB" w:eastAsia="en-US"/>
    </w:rPr>
  </w:style>
  <w:style w:type="paragraph" w:customStyle="1" w:styleId="NormalPDG02">
    <w:name w:val="Normal_PDG02"/>
    <w:basedOn w:val="Normal"/>
    <w:pPr>
      <w:keepLines/>
      <w:framePr w:hSpace="57" w:vSpace="57" w:wrap="auto" w:vAnchor="page" w:hAnchor="page" w:x="1022" w:y="874"/>
      <w:spacing w:before="120" w:line="240" w:lineRule="auto"/>
      <w:ind w:left="0" w:firstLine="0"/>
      <w:jc w:val="center"/>
    </w:pPr>
    <w:rPr>
      <w:sz w:val="16"/>
      <w:szCs w:val="18"/>
    </w:rPr>
  </w:style>
  <w:style w:type="table" w:customStyle="1" w:styleId="TabeladeGrade4-nfase11">
    <w:name w:val="Tabela de Grade 4 - Ênfase 11"/>
    <w:basedOn w:val="Tablanormal"/>
    <w:uiPriority w:val="49"/>
    <w:rPr>
      <w:rFonts w:ascii="Calibri" w:hAnsi="Calibri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WW8Num31z3">
    <w:name w:val="WW8Num31z3"/>
    <w:rPr>
      <w:rFonts w:ascii="Symbol" w:hAnsi="Symbol"/>
    </w:rPr>
  </w:style>
  <w:style w:type="paragraph" w:customStyle="1" w:styleId="PARRAFOIM3">
    <w:name w:val="PARRAFO (IM3)"/>
    <w:basedOn w:val="Normal"/>
    <w:link w:val="PARRAFOIM3Car"/>
    <w:pPr>
      <w:spacing w:after="200" w:line="360" w:lineRule="auto"/>
      <w:ind w:left="0" w:firstLine="0"/>
    </w:pPr>
    <w:rPr>
      <w:rFonts w:eastAsiaTheme="minorEastAsia" w:cstheme="minorBidi"/>
      <w:sz w:val="22"/>
      <w:szCs w:val="22"/>
      <w:lang w:val="es-ES" w:eastAsia="es-ES"/>
    </w:rPr>
  </w:style>
  <w:style w:type="character" w:customStyle="1" w:styleId="PARRAFOIM3Car">
    <w:name w:val="PARRAFO (IM3) Car"/>
    <w:basedOn w:val="Fuentedeprrafopredeter"/>
    <w:link w:val="PARRAFOIM3"/>
    <w:rPr>
      <w:rFonts w:ascii="Arial" w:eastAsiaTheme="minorEastAsia" w:hAnsi="Arial" w:cstheme="minorBidi"/>
      <w:sz w:val="22"/>
      <w:szCs w:val="22"/>
    </w:rPr>
  </w:style>
  <w:style w:type="paragraph" w:customStyle="1" w:styleId="TextoPT">
    <w:name w:val="Texto PT"/>
    <w:basedOn w:val="Normal"/>
    <w:pPr>
      <w:spacing w:line="360" w:lineRule="auto"/>
      <w:ind w:left="0" w:firstLine="0"/>
    </w:pPr>
    <w:rPr>
      <w:sz w:val="22"/>
      <w:lang w:eastAsia="es-ES"/>
    </w:rPr>
  </w:style>
  <w:style w:type="paragraph" w:customStyle="1" w:styleId="tITU">
    <w:name w:val="tITU"/>
    <w:basedOn w:val="Prrafodelista1"/>
    <w:pPr>
      <w:keepNext/>
      <w:widowControl/>
      <w:spacing w:before="120" w:after="120" w:line="312" w:lineRule="auto"/>
      <w:ind w:left="360" w:hanging="360"/>
      <w:contextualSpacing w:val="0"/>
      <w:outlineLvl w:val="0"/>
    </w:pPr>
    <w:rPr>
      <w:rFonts w:ascii="Arial Negrita" w:hAnsi="Arial Negrita" w:cs="Times New Roman"/>
      <w:b/>
      <w:lang w:eastAsia="es-ES"/>
    </w:rPr>
  </w:style>
  <w:style w:type="paragraph" w:customStyle="1" w:styleId="TITULO2IM3">
    <w:name w:val="TITULO2 (IM3)"/>
    <w:basedOn w:val="Ttulo2"/>
    <w:link w:val="TITULO2IM3Car"/>
    <w:pPr>
      <w:keepNext/>
      <w:suppressAutoHyphens w:val="0"/>
      <w:spacing w:before="120" w:after="120" w:line="312" w:lineRule="auto"/>
      <w:ind w:left="567" w:hanging="567"/>
      <w:jc w:val="left"/>
    </w:pPr>
    <w:rPr>
      <w:rFonts w:eastAsia="Kozuka Gothic Pro EL" w:cs="Arial"/>
      <w:bCs/>
    </w:rPr>
  </w:style>
  <w:style w:type="character" w:customStyle="1" w:styleId="TITULO2IM3Car">
    <w:name w:val="TITULO2 (IM3) Car"/>
    <w:basedOn w:val="Ttulo2Car"/>
    <w:link w:val="TITULO2IM3"/>
    <w:rPr>
      <w:rFonts w:ascii="Arial Negrita" w:eastAsia="Kozuka Gothic Pro EL" w:hAnsi="Arial Negrita" w:cs="Arial"/>
      <w:b/>
      <w:bCs/>
      <w:sz w:val="22"/>
      <w:szCs w:val="22"/>
      <w:lang w:val="es-CL" w:eastAsia="en-US"/>
    </w:rPr>
  </w:style>
  <w:style w:type="paragraph" w:customStyle="1" w:styleId="TITULO1IM3">
    <w:name w:val="TITULO 1 (IM3)"/>
    <w:basedOn w:val="tITU"/>
    <w:link w:val="TITULO1IM3Car"/>
    <w:pPr>
      <w:numPr>
        <w:numId w:val="22"/>
      </w:numPr>
    </w:pPr>
  </w:style>
  <w:style w:type="character" w:customStyle="1" w:styleId="TITULO1IM3Car">
    <w:name w:val="TITULO 1 (IM3) Car"/>
    <w:basedOn w:val="Fuentedeprrafopredeter"/>
    <w:link w:val="TITULO1IM3"/>
    <w:rPr>
      <w:rFonts w:ascii="Arial Negrita" w:hAnsi="Arial Negrita"/>
      <w:b/>
      <w:sz w:val="24"/>
    </w:rPr>
  </w:style>
  <w:style w:type="paragraph" w:customStyle="1" w:styleId="TtuloFigura">
    <w:name w:val="Título Figura"/>
    <w:basedOn w:val="Normal"/>
    <w:link w:val="TtuloFiguraCar"/>
    <w:qFormat/>
    <w:pPr>
      <w:widowControl w:val="0"/>
      <w:spacing w:line="276" w:lineRule="auto"/>
      <w:ind w:left="0" w:firstLine="0"/>
      <w:jc w:val="center"/>
    </w:pPr>
    <w:rPr>
      <w:rFonts w:ascii="Cambria" w:hAnsi="Cambria"/>
      <w:lang w:val="es-ES" w:eastAsia="es-MX"/>
    </w:rPr>
  </w:style>
  <w:style w:type="character" w:customStyle="1" w:styleId="TtuloFiguraCar">
    <w:name w:val="Título Figura Car"/>
    <w:link w:val="TtuloFigura"/>
    <w:locked/>
    <w:rPr>
      <w:rFonts w:ascii="Cambria" w:hAnsi="Cambria"/>
      <w:lang w:eastAsia="es-MX"/>
    </w:rPr>
  </w:style>
  <w:style w:type="character" w:customStyle="1" w:styleId="Mencionar1">
    <w:name w:val="Mencionar1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onar2">
    <w:name w:val="Mencionar2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nsinresolver11">
    <w:name w:val="Mención sin resolver11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4">
    <w:name w:val="Mención sin resolver4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customStyle="1" w:styleId="TabeladeGradeClara1">
    <w:name w:val="Tabela de Grade Clara1"/>
    <w:basedOn w:val="Tablanormal"/>
    <w:uiPriority w:val="4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ormaltextrun">
    <w:name w:val="normaltextrun"/>
    <w:basedOn w:val="Fuentedeprrafopredeter"/>
  </w:style>
  <w:style w:type="paragraph" w:customStyle="1" w:styleId="Titulo4">
    <w:name w:val="Titulo 4"/>
    <w:basedOn w:val="Ttulo4"/>
    <w:next w:val="Normal"/>
    <w:semiHidden/>
    <w:pPr>
      <w:numPr>
        <w:numId w:val="23"/>
      </w:numPr>
      <w:tabs>
        <w:tab w:val="left" w:pos="851"/>
      </w:tabs>
      <w:ind w:left="0" w:firstLine="0"/>
    </w:pPr>
    <w:rPr>
      <w:b/>
      <w:bCs w:val="0"/>
      <w:szCs w:val="24"/>
      <w:u w:val="single"/>
      <w:lang w:val="en-US" w:eastAsia="es-ES"/>
    </w:rPr>
  </w:style>
  <w:style w:type="character" w:customStyle="1" w:styleId="EquationCaption">
    <w:name w:val="_Equation Caption"/>
    <w:semiHidden/>
  </w:style>
  <w:style w:type="paragraph" w:customStyle="1" w:styleId="Textoindependiente21">
    <w:name w:val="Texto independiente 21"/>
    <w:basedOn w:val="Normal"/>
    <w:semiHidden/>
    <w:pPr>
      <w:tabs>
        <w:tab w:val="left" w:pos="2127"/>
      </w:tabs>
      <w:ind w:left="1843" w:hanging="992"/>
    </w:pPr>
    <w:rPr>
      <w:sz w:val="22"/>
      <w:lang w:eastAsia="es-ES"/>
    </w:rPr>
  </w:style>
  <w:style w:type="paragraph" w:customStyle="1" w:styleId="Captulo">
    <w:name w:val="Capítulo"/>
    <w:basedOn w:val="Normal"/>
    <w:next w:val="Normal"/>
    <w:semiHidden/>
    <w:pPr>
      <w:keepNext/>
      <w:spacing w:before="360"/>
      <w:ind w:left="0" w:firstLine="0"/>
      <w:jc w:val="center"/>
    </w:pPr>
    <w:rPr>
      <w:b/>
      <w:kern w:val="28"/>
      <w:sz w:val="24"/>
      <w:u w:val="single"/>
      <w:lang w:eastAsia="es-ES"/>
    </w:rPr>
  </w:style>
  <w:style w:type="paragraph" w:customStyle="1" w:styleId="Cita1">
    <w:name w:val="Cita1"/>
    <w:basedOn w:val="Textoindependiente"/>
    <w:semiHidden/>
    <w:pPr>
      <w:keepLines/>
      <w:widowControl/>
      <w:pBdr>
        <w:top w:val="single" w:sz="4" w:space="1" w:color="auto"/>
      </w:pBdr>
      <w:spacing w:after="160" w:line="288" w:lineRule="auto"/>
      <w:ind w:left="720" w:right="720"/>
      <w:jc w:val="left"/>
    </w:pPr>
    <w:rPr>
      <w:rFonts w:ascii="Times New Roman" w:hAnsi="Times New Roman"/>
      <w:i/>
      <w:sz w:val="16"/>
      <w:lang w:eastAsia="es-ES"/>
    </w:rPr>
  </w:style>
  <w:style w:type="paragraph" w:customStyle="1" w:styleId="Citaprimero">
    <w:name w:val="Cita primero"/>
    <w:basedOn w:val="Cita1"/>
    <w:next w:val="Cita1"/>
    <w:semiHidden/>
    <w:pPr>
      <w:spacing w:before="120"/>
    </w:pPr>
  </w:style>
  <w:style w:type="paragraph" w:customStyle="1" w:styleId="Citaltimo">
    <w:name w:val="Cita último"/>
    <w:basedOn w:val="Cita1"/>
    <w:next w:val="Textoindependiente"/>
    <w:semiHidden/>
    <w:pPr>
      <w:spacing w:after="240"/>
    </w:pPr>
  </w:style>
  <w:style w:type="paragraph" w:customStyle="1" w:styleId="DatosTabla">
    <w:name w:val="DatosTabla"/>
    <w:basedOn w:val="Normal"/>
    <w:semiHidden/>
    <w:pPr>
      <w:tabs>
        <w:tab w:val="decimal" w:pos="1008"/>
      </w:tabs>
      <w:spacing w:before="120" w:after="120" w:line="120" w:lineRule="atLeast"/>
      <w:ind w:left="72" w:right="72" w:firstLine="0"/>
      <w:jc w:val="left"/>
    </w:pPr>
    <w:rPr>
      <w:rFonts w:ascii="Times New Roman" w:hAnsi="Times New Roman"/>
      <w:lang w:eastAsia="es-ES"/>
    </w:rPr>
  </w:style>
  <w:style w:type="paragraph" w:customStyle="1" w:styleId="DatosTablaNoDecimal">
    <w:name w:val="DatosTablaNoDecimal"/>
    <w:basedOn w:val="DatosTabla"/>
    <w:semiHidden/>
    <w:pPr>
      <w:tabs>
        <w:tab w:val="right" w:pos="1008"/>
      </w:tabs>
    </w:pPr>
  </w:style>
  <w:style w:type="paragraph" w:customStyle="1" w:styleId="DireccinTelfono">
    <w:name w:val="Dirección/Teléfono"/>
    <w:basedOn w:val="Normal"/>
    <w:semiHidden/>
    <w:pPr>
      <w:ind w:left="245" w:firstLine="0"/>
      <w:jc w:val="left"/>
    </w:pPr>
    <w:rPr>
      <w:rFonts w:ascii="Times New Roman" w:hAnsi="Times New Roman"/>
      <w:lang w:eastAsia="es-ES"/>
    </w:rPr>
  </w:style>
  <w:style w:type="paragraph" w:customStyle="1" w:styleId="Encabezadobase">
    <w:name w:val="Encabezado base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lang w:eastAsia="es-ES"/>
    </w:rPr>
  </w:style>
  <w:style w:type="paragraph" w:customStyle="1" w:styleId="Encabezadodetda">
    <w:name w:val="Encabezado de tda"/>
    <w:basedOn w:val="Normal"/>
    <w:semiHidden/>
    <w:pPr>
      <w:widowControl w:val="0"/>
      <w:tabs>
        <w:tab w:val="right" w:pos="9360"/>
      </w:tabs>
      <w:suppressAutoHyphens/>
      <w:snapToGrid w:val="0"/>
      <w:ind w:left="0" w:firstLine="0"/>
      <w:jc w:val="left"/>
    </w:pPr>
    <w:rPr>
      <w:rFonts w:ascii="Courier New" w:hAnsi="Courier New"/>
      <w:lang w:val="en-US" w:eastAsia="es-ES"/>
    </w:rPr>
  </w:style>
  <w:style w:type="paragraph" w:customStyle="1" w:styleId="Encabezadoimpar">
    <w:name w:val="Encabezado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8"/>
      <w:lang w:eastAsia="es-ES"/>
    </w:rPr>
  </w:style>
  <w:style w:type="paragraph" w:customStyle="1" w:styleId="Encabezadopar">
    <w:name w:val="Encabezado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8"/>
      <w:lang w:eastAsia="es-ES"/>
    </w:rPr>
  </w:style>
  <w:style w:type="paragraph" w:customStyle="1" w:styleId="Encabezadoprimero">
    <w:name w:val="Encabezado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8"/>
      <w:lang w:eastAsia="es-ES"/>
    </w:rPr>
  </w:style>
  <w:style w:type="character" w:customStyle="1" w:styleId="nfasisinicial">
    <w:name w:val="Énfasis inicial"/>
    <w:semiHidden/>
    <w:rPr>
      <w:b/>
      <w:i/>
    </w:rPr>
  </w:style>
  <w:style w:type="paragraph" w:customStyle="1" w:styleId="Eslogan">
    <w:name w:val="Eslogan"/>
    <w:basedOn w:val="DireccinTelfono"/>
    <w:next w:val="DireccinTelfono"/>
    <w:semiHidden/>
    <w:rPr>
      <w:b/>
      <w:i/>
    </w:rPr>
  </w:style>
  <w:style w:type="paragraph" w:customStyle="1" w:styleId="Etiquetadeparte">
    <w:name w:val="Etiqueta de parte"/>
    <w:basedOn w:val="Normal"/>
    <w:next w:val="Normal"/>
    <w:semiHidden/>
    <w:pPr>
      <w:keepNext/>
      <w:spacing w:before="600" w:after="160"/>
      <w:ind w:left="0" w:firstLine="0"/>
      <w:jc w:val="center"/>
    </w:pPr>
    <w:rPr>
      <w:kern w:val="28"/>
      <w:sz w:val="24"/>
      <w:u w:val="single"/>
      <w:lang w:eastAsia="es-ES"/>
    </w:rPr>
  </w:style>
  <w:style w:type="paragraph" w:customStyle="1" w:styleId="Etiquetadeseccin">
    <w:name w:val="Etiqueta de sección"/>
    <w:basedOn w:val="Normal"/>
    <w:next w:val="Textoindependiente"/>
    <w:semiHidden/>
    <w:pPr>
      <w:keepNext/>
      <w:keepLines/>
      <w:spacing w:before="240" w:after="360"/>
      <w:ind w:left="0" w:firstLine="0"/>
      <w:jc w:val="center"/>
    </w:pPr>
    <w:rPr>
      <w:b/>
      <w:kern w:val="28"/>
      <w:sz w:val="36"/>
      <w:lang w:eastAsia="es-ES"/>
    </w:rPr>
  </w:style>
  <w:style w:type="paragraph" w:customStyle="1" w:styleId="FechasNotas">
    <w:name w:val="Fechas/Notas"/>
    <w:basedOn w:val="Normal"/>
    <w:semiHidden/>
    <w:pPr>
      <w:ind w:left="0" w:firstLine="0"/>
      <w:jc w:val="left"/>
    </w:pPr>
    <w:rPr>
      <w:rFonts w:ascii="Times New Roman" w:hAnsi="Times New Roman"/>
      <w:b/>
      <w:lang w:eastAsia="es-ES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 w:firstLine="0"/>
      <w:jc w:val="left"/>
    </w:pPr>
    <w:rPr>
      <w:rFonts w:ascii="CG Times" w:eastAsia="Arial Unicode MS" w:hAnsi="CG Times" w:cs="Arial Unicode MS"/>
      <w:sz w:val="24"/>
      <w:szCs w:val="24"/>
      <w:lang w:val="es-ES" w:eastAsia="es-ES"/>
    </w:rPr>
  </w:style>
  <w:style w:type="paragraph" w:customStyle="1" w:styleId="Imagen">
    <w:name w:val="Imagen"/>
    <w:basedOn w:val="Textoindependiente"/>
    <w:next w:val="Descripcin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dicebase">
    <w:name w:val="Índice base"/>
    <w:basedOn w:val="Normal"/>
    <w:semiHidden/>
    <w:pPr>
      <w:tabs>
        <w:tab w:val="right" w:leader="dot" w:pos="3960"/>
      </w:tabs>
      <w:ind w:left="720" w:hanging="720"/>
      <w:jc w:val="left"/>
    </w:pPr>
    <w:rPr>
      <w:rFonts w:ascii="Times New Roman" w:hAnsi="Times New Roman"/>
      <w:lang w:eastAsia="es-ES"/>
    </w:rPr>
  </w:style>
  <w:style w:type="paragraph" w:customStyle="1" w:styleId="Infodocumentosadjuntos">
    <w:name w:val="Info documentos adjuntos"/>
    <w:basedOn w:val="Normal"/>
    <w:semiHidden/>
    <w:pPr>
      <w:ind w:left="0" w:firstLine="0"/>
      <w:jc w:val="left"/>
    </w:pPr>
    <w:rPr>
      <w:rFonts w:ascii="Times New Roman" w:hAnsi="Times New Roman"/>
      <w:lang w:val="es-ES" w:eastAsia="es-ES"/>
    </w:rPr>
  </w:style>
  <w:style w:type="paragraph" w:customStyle="1" w:styleId="Legal">
    <w:name w:val="Legal"/>
    <w:basedOn w:val="Normal"/>
    <w:semiHidden/>
    <w:pPr>
      <w:ind w:left="86" w:right="86" w:firstLine="0"/>
      <w:jc w:val="left"/>
    </w:pPr>
    <w:rPr>
      <w:rFonts w:ascii="Times New Roman" w:hAnsi="Times New Roman"/>
      <w:sz w:val="12"/>
      <w:lang w:eastAsia="es-ES"/>
    </w:rPr>
  </w:style>
  <w:style w:type="paragraph" w:customStyle="1" w:styleId="Listaconnmerosprimero">
    <w:name w:val="Lista con números primero"/>
    <w:basedOn w:val="Listaconnmeros"/>
    <w:next w:val="Listaconnmeros"/>
    <w:semiHidden/>
    <w:pPr>
      <w:numPr>
        <w:numId w:val="0"/>
      </w:numPr>
      <w:pBdr>
        <w:top w:val="single" w:sz="4" w:space="1" w:color="auto"/>
      </w:pBdr>
      <w:spacing w:before="80" w:after="16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nmerosltimo">
    <w:name w:val="Lista con números último"/>
    <w:basedOn w:val="Listaconnmeros"/>
    <w:next w:val="Textoindependiente"/>
    <w:semiHidden/>
    <w:pPr>
      <w:numPr>
        <w:numId w:val="0"/>
      </w:numPr>
      <w:pBdr>
        <w:top w:val="single" w:sz="4" w:space="1" w:color="auto"/>
      </w:pBdr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vietasprimero">
    <w:name w:val="Lista con viñetas primero"/>
    <w:basedOn w:val="Listaconvietas"/>
    <w:next w:val="Listaconvietas"/>
    <w:semiHidden/>
    <w:pPr>
      <w:numPr>
        <w:numId w:val="0"/>
      </w:numPr>
      <w:spacing w:before="80" w:after="16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convietasltimo">
    <w:name w:val="Lista con viñetas último"/>
    <w:basedOn w:val="Listaconvietas"/>
    <w:next w:val="Textoindependiente"/>
    <w:semiHidden/>
    <w:pPr>
      <w:numPr>
        <w:numId w:val="0"/>
      </w:numPr>
      <w:spacing w:after="24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primero">
    <w:name w:val="Lista primero"/>
    <w:basedOn w:val="Lista"/>
    <w:next w:val="Lista"/>
    <w:semiHidden/>
    <w:pPr>
      <w:pBdr>
        <w:top w:val="single" w:sz="4" w:space="1" w:color="auto"/>
      </w:pBdr>
      <w:tabs>
        <w:tab w:val="left" w:pos="720"/>
      </w:tabs>
      <w:spacing w:before="80" w:after="8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ltimo">
    <w:name w:val="Lista último"/>
    <w:basedOn w:val="Lista"/>
    <w:next w:val="Textoindependiente"/>
    <w:semiHidden/>
    <w:pPr>
      <w:pBdr>
        <w:top w:val="single" w:sz="4" w:space="1" w:color="auto"/>
      </w:pBdr>
      <w:tabs>
        <w:tab w:val="left" w:pos="720"/>
      </w:tabs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Mantenertextoindependiente">
    <w:name w:val="Mantener texto independiente"/>
    <w:basedOn w:val="Textoindependiente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ombredelaempresa">
    <w:name w:val="Nombre de la empresa"/>
    <w:basedOn w:val="Normal"/>
    <w:next w:val="Eslogan"/>
    <w:semiHidden/>
    <w:pPr>
      <w:spacing w:line="240" w:lineRule="atLeast"/>
      <w:ind w:left="245" w:firstLine="0"/>
      <w:jc w:val="left"/>
    </w:pPr>
    <w:rPr>
      <w:rFonts w:ascii="Times New Roman" w:hAnsi="Times New Roman"/>
      <w:b/>
      <w:sz w:val="36"/>
      <w:lang w:eastAsia="es-ES"/>
    </w:rPr>
  </w:style>
  <w:style w:type="paragraph" w:customStyle="1" w:styleId="Notaalpiebase">
    <w:name w:val="Nota al pie base"/>
    <w:basedOn w:val="Normal"/>
    <w:semiHidden/>
    <w:pPr>
      <w:tabs>
        <w:tab w:val="left" w:pos="187"/>
      </w:tabs>
      <w:spacing w:line="220" w:lineRule="exact"/>
      <w:ind w:left="187" w:hanging="187"/>
      <w:jc w:val="left"/>
    </w:pPr>
    <w:rPr>
      <w:rFonts w:ascii="Times New Roman" w:hAnsi="Times New Roman"/>
      <w:sz w:val="18"/>
      <w:lang w:eastAsia="es-ES"/>
    </w:rPr>
  </w:style>
  <w:style w:type="paragraph" w:customStyle="1" w:styleId="Notas">
    <w:name w:val="Notas"/>
    <w:basedOn w:val="FechasNotas"/>
    <w:semiHidden/>
    <w:rPr>
      <w:b w:val="0"/>
    </w:rPr>
  </w:style>
  <w:style w:type="paragraph" w:customStyle="1" w:styleId="Numeracinconnmeros">
    <w:name w:val="Numeración con números"/>
    <w:basedOn w:val="Normal"/>
    <w:semiHidden/>
    <w:pPr>
      <w:tabs>
        <w:tab w:val="left" w:pos="142"/>
        <w:tab w:val="left" w:pos="1418"/>
        <w:tab w:val="left" w:pos="9350"/>
      </w:tabs>
      <w:spacing w:before="120" w:after="120" w:line="336" w:lineRule="auto"/>
      <w:ind w:left="0" w:firstLine="0"/>
    </w:pPr>
    <w:rPr>
      <w:rFonts w:cs="Arial"/>
      <w:bCs/>
      <w:lang w:eastAsia="es-ES"/>
    </w:rPr>
  </w:style>
  <w:style w:type="paragraph" w:customStyle="1" w:styleId="Nmeros">
    <w:name w:val="Números"/>
    <w:basedOn w:val="Normal"/>
    <w:semiHidden/>
    <w:pPr>
      <w:tabs>
        <w:tab w:val="left" w:pos="142"/>
        <w:tab w:val="left" w:pos="9350"/>
      </w:tabs>
      <w:spacing w:before="240" w:after="120" w:line="360" w:lineRule="auto"/>
      <w:ind w:left="0" w:firstLine="0"/>
    </w:pPr>
    <w:rPr>
      <w:rFonts w:cs="Arial"/>
      <w:bCs/>
      <w:lang w:eastAsia="es-ES"/>
    </w:rPr>
  </w:style>
  <w:style w:type="paragraph" w:customStyle="1" w:styleId="Piedepginaimpar">
    <w:name w:val="Pie de página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6"/>
      <w:lang w:eastAsia="es-ES"/>
    </w:rPr>
  </w:style>
  <w:style w:type="paragraph" w:customStyle="1" w:styleId="Piedepginapar">
    <w:name w:val="Pie de página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6"/>
      <w:lang w:eastAsia="es-ES"/>
    </w:rPr>
  </w:style>
  <w:style w:type="paragraph" w:customStyle="1" w:styleId="Piedepginaprimero">
    <w:name w:val="Pie de página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6"/>
      <w:lang w:eastAsia="es-ES"/>
    </w:rPr>
  </w:style>
  <w:style w:type="paragraph" w:customStyle="1" w:styleId="Portadadesubttulo">
    <w:name w:val="Portada de subtítulo"/>
    <w:basedOn w:val="Normal"/>
    <w:next w:val="Textoindependiente"/>
    <w:semiHidden/>
    <w:pPr>
      <w:keepNext/>
      <w:spacing w:before="240" w:after="160"/>
      <w:ind w:left="0" w:firstLine="0"/>
      <w:jc w:val="center"/>
    </w:pPr>
    <w:rPr>
      <w:i/>
      <w:kern w:val="28"/>
      <w:sz w:val="36"/>
      <w:lang w:eastAsia="es-ES"/>
    </w:rPr>
  </w:style>
  <w:style w:type="paragraph" w:customStyle="1" w:styleId="Portadadettulo">
    <w:name w:val="Portada de título"/>
    <w:basedOn w:val="Normal"/>
    <w:next w:val="Portadadesubttulo"/>
    <w:semiHidden/>
    <w:pPr>
      <w:keepNext/>
      <w:spacing w:before="720" w:after="160"/>
      <w:ind w:left="0" w:firstLine="0"/>
      <w:jc w:val="center"/>
    </w:pPr>
    <w:rPr>
      <w:b/>
      <w:kern w:val="28"/>
      <w:sz w:val="48"/>
      <w:lang w:eastAsia="es-ES"/>
    </w:rPr>
  </w:style>
  <w:style w:type="paragraph" w:customStyle="1" w:styleId="Recuocommarcadores">
    <w:name w:val="Recuo com marcadores"/>
    <w:basedOn w:val="Textoindependiente"/>
    <w:next w:val="Textoindependiente"/>
    <w:semiHidden/>
    <w:pPr>
      <w:widowControl/>
      <w:pBdr>
        <w:top w:val="single" w:sz="4" w:space="1" w:color="auto"/>
      </w:pBdr>
      <w:tabs>
        <w:tab w:val="left" w:pos="926"/>
      </w:tabs>
      <w:spacing w:line="288" w:lineRule="auto"/>
      <w:ind w:left="926" w:hanging="360"/>
      <w:jc w:val="center"/>
    </w:pPr>
    <w:rPr>
      <w:rFonts w:ascii="Times New Roman" w:hAnsi="Times New Roman"/>
      <w:sz w:val="24"/>
      <w:lang w:val="pt-BR" w:eastAsia="pt-BR"/>
    </w:rPr>
  </w:style>
  <w:style w:type="paragraph" w:customStyle="1" w:styleId="Sinespaciado1">
    <w:name w:val="Sin espaciado1"/>
    <w:semiHidden/>
    <w:pPr>
      <w:spacing w:line="288" w:lineRule="auto"/>
      <w:jc w:val="both"/>
    </w:pPr>
    <w:rPr>
      <w:rFonts w:ascii="Calibri" w:hAnsi="Calibri"/>
      <w:sz w:val="22"/>
      <w:szCs w:val="22"/>
      <w:lang w:val="es-ES" w:eastAsia="en-US"/>
    </w:rPr>
  </w:style>
  <w:style w:type="paragraph" w:customStyle="1" w:styleId="Subttulodeparte">
    <w:name w:val="Subtítulo de parte"/>
    <w:basedOn w:val="Normal"/>
    <w:next w:val="Textoindependiente"/>
    <w:semiHidden/>
    <w:qFormat/>
    <w:pPr>
      <w:keepNext/>
      <w:spacing w:before="360" w:after="120"/>
      <w:ind w:left="0" w:firstLine="0"/>
      <w:jc w:val="center"/>
    </w:pPr>
    <w:rPr>
      <w:i/>
      <w:kern w:val="28"/>
      <w:sz w:val="32"/>
      <w:lang w:eastAsia="es-ES"/>
    </w:rPr>
  </w:style>
  <w:style w:type="paragraph" w:customStyle="1" w:styleId="Subttulodelcaptulo">
    <w:name w:val="Subtítulo del capítulo"/>
    <w:basedOn w:val="Normal"/>
    <w:next w:val="Textoindependiente"/>
    <w:semiHidden/>
    <w:pPr>
      <w:keepNext/>
      <w:keepLines/>
      <w:spacing w:before="360" w:after="360"/>
      <w:ind w:left="0" w:firstLine="0"/>
      <w:jc w:val="center"/>
    </w:pPr>
    <w:rPr>
      <w:i/>
      <w:kern w:val="28"/>
      <w:sz w:val="28"/>
      <w:lang w:eastAsia="es-ES"/>
    </w:rPr>
  </w:style>
  <w:style w:type="character" w:customStyle="1" w:styleId="Superndice">
    <w:name w:val="Superíndice"/>
    <w:semiHidden/>
    <w:rPr>
      <w:position w:val="0"/>
      <w:vertAlign w:val="superscript"/>
    </w:rPr>
  </w:style>
  <w:style w:type="paragraph" w:customStyle="1" w:styleId="Tdc10">
    <w:name w:val="Tdc 1"/>
    <w:basedOn w:val="Normal"/>
    <w:semiHidden/>
    <w:pPr>
      <w:widowControl w:val="0"/>
      <w:tabs>
        <w:tab w:val="right" w:leader="dot" w:pos="9360"/>
      </w:tabs>
      <w:suppressAutoHyphens/>
      <w:snapToGrid w:val="0"/>
      <w:spacing w:before="480"/>
      <w:ind w:left="72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20">
    <w:name w:val="Tdc 2"/>
    <w:basedOn w:val="Normal"/>
    <w:semiHidden/>
    <w:pPr>
      <w:widowControl w:val="0"/>
      <w:tabs>
        <w:tab w:val="right" w:leader="dot" w:pos="9360"/>
      </w:tabs>
      <w:suppressAutoHyphens/>
      <w:snapToGrid w:val="0"/>
      <w:ind w:left="144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40">
    <w:name w:val="Tdc 4"/>
    <w:basedOn w:val="Normal"/>
    <w:semiHidden/>
    <w:pPr>
      <w:widowControl w:val="0"/>
      <w:tabs>
        <w:tab w:val="right" w:leader="dot" w:pos="9360"/>
      </w:tabs>
      <w:suppressAutoHyphens/>
      <w:snapToGrid w:val="0"/>
      <w:ind w:left="288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50">
    <w:name w:val="Tdc 5"/>
    <w:basedOn w:val="Normal"/>
    <w:semiHidden/>
    <w:pPr>
      <w:widowControl w:val="0"/>
      <w:tabs>
        <w:tab w:val="right" w:leader="dot" w:pos="9360"/>
      </w:tabs>
      <w:suppressAutoHyphens/>
      <w:snapToGrid w:val="0"/>
      <w:ind w:left="360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60">
    <w:name w:val="Tdc 6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70">
    <w:name w:val="Tdc 7"/>
    <w:basedOn w:val="Normal"/>
    <w:semiHidden/>
    <w:pPr>
      <w:widowControl w:val="0"/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80">
    <w:name w:val="Tdc 8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extodenotaalfinal">
    <w:name w:val="Texto de nota al final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denotaalpie">
    <w:name w:val="Texto de nota al pie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Tabla">
    <w:name w:val="TextoTabla"/>
    <w:basedOn w:val="DatosTabla"/>
    <w:semiHidden/>
    <w:pPr>
      <w:tabs>
        <w:tab w:val="clear" w:pos="1008"/>
      </w:tabs>
    </w:pPr>
  </w:style>
  <w:style w:type="paragraph" w:customStyle="1" w:styleId="Ttulobase">
    <w:name w:val="Título base"/>
    <w:basedOn w:val="Normal"/>
    <w:next w:val="Textoindependiente"/>
    <w:semiHidden/>
    <w:pPr>
      <w:keepNext/>
      <w:spacing w:before="240" w:after="120"/>
      <w:ind w:left="0" w:firstLine="0"/>
      <w:jc w:val="left"/>
    </w:pPr>
    <w:rPr>
      <w:b/>
      <w:kern w:val="28"/>
      <w:sz w:val="36"/>
      <w:lang w:eastAsia="es-ES"/>
    </w:rPr>
  </w:style>
  <w:style w:type="character" w:customStyle="1" w:styleId="TtuloCarCar">
    <w:name w:val="Título Car Car"/>
    <w:basedOn w:val="Fuentedeprrafopredeter"/>
    <w:semiHidden/>
    <w:rPr>
      <w:rFonts w:ascii="Arial" w:hAnsi="Arial" w:cs="Arial"/>
      <w:b/>
      <w:bCs/>
      <w:kern w:val="28"/>
      <w:sz w:val="32"/>
      <w:szCs w:val="32"/>
      <w:lang w:val="es-ES" w:eastAsia="es-ES" w:bidi="ar-SA"/>
    </w:rPr>
  </w:style>
  <w:style w:type="paragraph" w:customStyle="1" w:styleId="Ttulodelaseccin">
    <w:name w:val="Título de la sección"/>
    <w:basedOn w:val="Ttulobase"/>
    <w:semiHidden/>
    <w:pPr>
      <w:spacing w:before="120" w:after="160"/>
    </w:pPr>
    <w:rPr>
      <w:sz w:val="28"/>
    </w:rPr>
  </w:style>
  <w:style w:type="paragraph" w:customStyle="1" w:styleId="Ttulodeparte">
    <w:name w:val="Título de parte"/>
    <w:basedOn w:val="Ttulobase"/>
    <w:next w:val="Subttulodeparte"/>
    <w:semiHidden/>
    <w:pPr>
      <w:spacing w:before="600"/>
      <w:jc w:val="center"/>
    </w:pPr>
  </w:style>
  <w:style w:type="paragraph" w:customStyle="1" w:styleId="Ttulodelcaptulo">
    <w:name w:val="Título del capítulo"/>
    <w:basedOn w:val="Normal"/>
    <w:next w:val="Subttulodelcaptulo"/>
    <w:semiHidden/>
    <w:pPr>
      <w:keepNext/>
      <w:keepLines/>
      <w:spacing w:before="600"/>
      <w:ind w:left="0" w:firstLine="0"/>
      <w:jc w:val="center"/>
    </w:pPr>
    <w:rPr>
      <w:b/>
      <w:kern w:val="28"/>
      <w:sz w:val="32"/>
      <w:lang w:eastAsia="es-ES"/>
    </w:rPr>
  </w:style>
  <w:style w:type="paragraph" w:customStyle="1" w:styleId="Ttulodeldocumento">
    <w:name w:val="Título del documento"/>
    <w:basedOn w:val="Normal"/>
    <w:semiHidden/>
    <w:pPr>
      <w:keepNext/>
      <w:spacing w:before="240" w:after="360"/>
      <w:ind w:left="0" w:firstLine="0"/>
      <w:jc w:val="left"/>
    </w:pPr>
    <w:rPr>
      <w:rFonts w:ascii="Times New Roman" w:hAnsi="Times New Roman"/>
      <w:b/>
      <w:kern w:val="28"/>
      <w:sz w:val="36"/>
      <w:lang w:eastAsia="es-ES"/>
    </w:rPr>
  </w:style>
  <w:style w:type="paragraph" w:customStyle="1" w:styleId="TtuloColumna">
    <w:name w:val="TítuloColumna"/>
    <w:basedOn w:val="Normal"/>
    <w:semiHidden/>
    <w:pPr>
      <w:ind w:left="0" w:firstLine="0"/>
      <w:jc w:val="center"/>
    </w:pPr>
    <w:rPr>
      <w:rFonts w:ascii="Times New Roman" w:hAnsi="Times New Roman"/>
      <w:b/>
      <w:caps/>
      <w:color w:val="000000"/>
      <w:lang w:eastAsia="es-ES"/>
    </w:rPr>
  </w:style>
  <w:style w:type="paragraph" w:customStyle="1" w:styleId="Vietas1">
    <w:name w:val="Viñetas1"/>
    <w:basedOn w:val="Normal"/>
    <w:semiHidden/>
    <w:pPr>
      <w:ind w:left="0" w:firstLine="0"/>
    </w:pPr>
    <w:rPr>
      <w:szCs w:val="24"/>
      <w:lang w:val="es-ES" w:eastAsia="es-ES"/>
    </w:rPr>
  </w:style>
  <w:style w:type="paragraph" w:customStyle="1" w:styleId="Vietas2">
    <w:name w:val="Viñetas2"/>
    <w:basedOn w:val="Vietas1"/>
    <w:semiHidden/>
    <w:pPr>
      <w:tabs>
        <w:tab w:val="left" w:pos="360"/>
        <w:tab w:val="left" w:pos="540"/>
      </w:tabs>
      <w:ind w:left="360" w:hanging="360"/>
    </w:pPr>
    <w:rPr>
      <w:rFonts w:ascii="Univers" w:hAnsi="Univers"/>
      <w:color w:val="000000"/>
      <w:sz w:val="22"/>
    </w:rPr>
  </w:style>
  <w:style w:type="paragraph" w:customStyle="1" w:styleId="xl24">
    <w:name w:val="xl24"/>
    <w:basedOn w:val="Normal"/>
    <w:semiHidden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5">
    <w:name w:val="xl25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6">
    <w:name w:val="xl26"/>
    <w:basedOn w:val="Normal"/>
    <w:semiHidden/>
    <w:pP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7">
    <w:name w:val="xl27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u w:val="single"/>
      <w:lang w:val="es-ES" w:eastAsia="es-ES"/>
    </w:rPr>
  </w:style>
  <w:style w:type="paragraph" w:customStyle="1" w:styleId="xl28">
    <w:name w:val="xl28"/>
    <w:basedOn w:val="Normal"/>
    <w:semiHidden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9">
    <w:name w:val="xl29"/>
    <w:basedOn w:val="Normal"/>
    <w:semiHidden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0">
    <w:name w:val="xl30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1">
    <w:name w:val="xl31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2">
    <w:name w:val="xl32"/>
    <w:basedOn w:val="Normal"/>
    <w:semiHidden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3">
    <w:name w:val="xl33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4">
    <w:name w:val="xl34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5">
    <w:name w:val="xl35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6">
    <w:name w:val="xl36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7">
    <w:name w:val="xl37"/>
    <w:basedOn w:val="Normal"/>
    <w:semiHidden/>
    <w:pPr>
      <w:spacing w:before="100" w:beforeAutospacing="1" w:after="100" w:afterAutospacing="1"/>
      <w:ind w:left="0" w:firstLine="0"/>
      <w:jc w:val="center"/>
    </w:pPr>
    <w:rPr>
      <w:rFonts w:cs="Arial"/>
      <w:b/>
      <w:bCs/>
      <w:sz w:val="18"/>
      <w:szCs w:val="18"/>
      <w:lang w:val="es-ES" w:eastAsia="es-ES"/>
    </w:rPr>
  </w:style>
  <w:style w:type="paragraph" w:customStyle="1" w:styleId="xl38">
    <w:name w:val="xl38"/>
    <w:basedOn w:val="Normal"/>
    <w:semiHidden/>
    <w:pPr>
      <w:spacing w:before="100" w:beforeAutospacing="1" w:after="100" w:afterAutospacing="1"/>
      <w:ind w:left="0" w:firstLine="0"/>
      <w:jc w:val="left"/>
    </w:pPr>
    <w:rPr>
      <w:rFonts w:cs="Arial"/>
      <w:b/>
      <w:bCs/>
      <w:sz w:val="18"/>
      <w:szCs w:val="18"/>
      <w:lang w:val="es-ES" w:eastAsia="es-ES"/>
    </w:rPr>
  </w:style>
  <w:style w:type="character" w:customStyle="1" w:styleId="Estilo2Car">
    <w:name w:val="Estilo2 Car"/>
    <w:basedOn w:val="Ttulo3Car"/>
    <w:rPr>
      <w:rFonts w:ascii="Arial" w:hAnsi="Arial" w:cs="Arial"/>
      <w:b/>
      <w:bCs/>
      <w:kern w:val="28"/>
      <w:sz w:val="24"/>
      <w:szCs w:val="22"/>
      <w:lang w:val="es-CL" w:eastAsia="en-US"/>
    </w:rPr>
  </w:style>
  <w:style w:type="character" w:customStyle="1" w:styleId="MenoPendente1">
    <w:name w:val="Menção Pendente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SDI-Texto1">
    <w:name w:val="SDI - Texto 1"/>
    <w:basedOn w:val="Normal"/>
    <w:link w:val="SDI-Texto1Car"/>
    <w:pPr>
      <w:widowControl w:val="0"/>
      <w:spacing w:line="240" w:lineRule="auto"/>
      <w:ind w:firstLine="0"/>
    </w:pPr>
    <w:rPr>
      <w:rFonts w:ascii="Frutiger-Light" w:hAnsi="Frutiger-Light" w:cs="Arial"/>
      <w:lang w:val="es-ES" w:eastAsia="es-MX"/>
    </w:rPr>
  </w:style>
  <w:style w:type="character" w:customStyle="1" w:styleId="SDI-Texto1Car">
    <w:name w:val="SDI - Texto 1 Car"/>
    <w:link w:val="SDI-Texto1"/>
    <w:locked/>
    <w:rPr>
      <w:rFonts w:ascii="Frutiger-Light" w:hAnsi="Frutiger-Light" w:cs="Arial"/>
      <w:lang w:eastAsia="es-MX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character" w:customStyle="1" w:styleId="eop">
    <w:name w:val="eop"/>
    <w:basedOn w:val="Fuentedeprrafopredeter"/>
  </w:style>
  <w:style w:type="paragraph" w:customStyle="1" w:styleId="msonormal0">
    <w:name w:val="msonormal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5">
    <w:name w:val="xl6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66">
    <w:name w:val="xl66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7">
    <w:name w:val="xl6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  <w:textAlignment w:val="center"/>
    </w:pPr>
    <w:rPr>
      <w:rFonts w:ascii="Times New Roman" w:hAnsi="Times New Roman"/>
      <w:lang w:eastAsia="es-CL"/>
    </w:rPr>
  </w:style>
  <w:style w:type="paragraph" w:customStyle="1" w:styleId="xl68">
    <w:name w:val="xl68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xl69">
    <w:name w:val="xl69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lang w:eastAsia="es-CL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71">
    <w:name w:val="xl71"/>
    <w:basedOn w:val="Normal"/>
    <w:pP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sz w:val="24"/>
      <w:szCs w:val="24"/>
      <w:lang w:eastAsia="es-CL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Im3Prrafo">
    <w:name w:val="Im3_Párrafo"/>
    <w:basedOn w:val="Normal"/>
    <w:qFormat/>
    <w:pPr>
      <w:spacing w:before="240" w:after="240"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table" w:customStyle="1" w:styleId="TableNormal1">
    <w:name w:val="Table Normal1"/>
    <w:uiPriority w:val="2"/>
    <w:semiHidden/>
    <w:unhideWhenUsed/>
    <w:qFormat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pPr>
      <w:widowControl w:val="0"/>
      <w:autoSpaceDE w:val="0"/>
      <w:autoSpaceDN w:val="0"/>
      <w:spacing w:before="58" w:line="240" w:lineRule="auto"/>
      <w:ind w:left="0" w:firstLine="0"/>
      <w:jc w:val="left"/>
    </w:pPr>
    <w:rPr>
      <w:rFonts w:eastAsia="Arial" w:cs="Arial"/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c00c7f-8788-471d-9c46-f842d630500f" xsi:nil="true"/>
    <lcf76f155ced4ddcb4097134ff3c332f xmlns="73452dc7-13d0-438d-8bf0-ee8805585d18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F3BA3021469E640947B264E8CEEBCAD" ma:contentTypeVersion="14" ma:contentTypeDescription="Crear nuevo documento." ma:contentTypeScope="" ma:versionID="88b72dfbe67f1a8e0a9d9ea3b5e767b6">
  <xsd:schema xmlns:xsd="http://www.w3.org/2001/XMLSchema" xmlns:xs="http://www.w3.org/2001/XMLSchema" xmlns:p="http://schemas.microsoft.com/office/2006/metadata/properties" xmlns:ns2="73452dc7-13d0-438d-8bf0-ee8805585d18" xmlns:ns3="33c00c7f-8788-471d-9c46-f842d630500f" targetNamespace="http://schemas.microsoft.com/office/2006/metadata/properties" ma:root="true" ma:fieldsID="94f268c7757952d395773ac8c4149802" ns2:_="" ns3:_="">
    <xsd:import namespace="73452dc7-13d0-438d-8bf0-ee8805585d18"/>
    <xsd:import namespace="33c00c7f-8788-471d-9c46-f842d6305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452dc7-13d0-438d-8bf0-ee8805585d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03e45f18-2e83-428b-912d-6abf8f9aca6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c00c7f-8788-471d-9c46-f842d630500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fee8a442-cb12-4231-b328-fbcb6c4a5e11}" ma:internalName="TaxCatchAll" ma:showField="CatchAllData" ma:web="33c00c7f-8788-471d-9c46-f842d63050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9642408-F11B-4F2E-A5A6-EF8A7292DB1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0C86CD7-1B44-4297-9888-041197A108C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4.xml><?xml version="1.0" encoding="utf-8"?>
<ds:datastoreItem xmlns:ds="http://schemas.openxmlformats.org/officeDocument/2006/customXml" ds:itemID="{0B060E9F-AB97-43BC-A160-760B25C1EA92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8B584309-60FB-4276-80C8-EF0957A5025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1409</Words>
  <Characters>7252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S/E Providencia 110/12 kV</vt:lpstr>
    </vt:vector>
  </TitlesOfParts>
  <Company>Microsoft</Company>
  <LinksUpToDate>false</LinksUpToDate>
  <CharactersWithSpaces>8644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Verificación Malla PAT</dc:subject>
  <dc:creator>Camilo Zambra</dc:creator>
  <cp:keywords>ETOOEE</cp:keywords>
  <dc:description>PROYECTO Nº OT IM3/094/2019</dc:description>
  <cp:lastModifiedBy>Manuel Alejandro Gutierrez Toro</cp:lastModifiedBy>
  <cp:revision>11</cp:revision>
  <cp:lastPrinted>2022-01-25T22:53:00Z</cp:lastPrinted>
  <dcterms:created xsi:type="dcterms:W3CDTF">2022-01-25T21:43:00Z</dcterms:created>
  <dcterms:modified xsi:type="dcterms:W3CDTF">2025-02-05T20:45:00Z</dcterms:modified>
  <cp:category>Estudios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0x0101000F3BA3021469E640947B264E8CEEBCAD</vt:lpwstr>
  </property>
  <property fmtid="{D5CDD505-2E9C-101B-9397-08002B2CF9AE}" pid="3" name="MSIP_Label_00183ae1-726f-4969-b787-1995b26b5e2f_Enabled">
    <vt:lpwstr>True</vt:lpwstr>
  </property>
  <property fmtid="{D5CDD505-2E9C-101B-9397-08002B2CF9AE}" pid="4" name="MSIP_Label_00183ae1-726f-4969-b787-1995b26b5e2f_SiteId">
    <vt:lpwstr>d539d4bf-5610-471a-afc2-1c76685cfefa</vt:lpwstr>
  </property>
  <property fmtid="{D5CDD505-2E9C-101B-9397-08002B2CF9AE}" pid="5" name="MSIP_Label_00183ae1-726f-4969-b787-1995b26b5e2f_Owner">
    <vt:lpwstr>luis.riquelmer@enel.com</vt:lpwstr>
  </property>
  <property fmtid="{D5CDD505-2E9C-101B-9397-08002B2CF9AE}" pid="6" name="MSIP_Label_00183ae1-726f-4969-b787-1995b26b5e2f_SetDate">
    <vt:lpwstr>2021-09-01T15:45:01.1859328Z</vt:lpwstr>
  </property>
  <property fmtid="{D5CDD505-2E9C-101B-9397-08002B2CF9AE}" pid="7" name="MSIP_Label_00183ae1-726f-4969-b787-1995b26b5e2f_Name">
    <vt:lpwstr>Internal</vt:lpwstr>
  </property>
  <property fmtid="{D5CDD505-2E9C-101B-9397-08002B2CF9AE}" pid="8" name="MSIP_Label_00183ae1-726f-4969-b787-1995b26b5e2f_Application">
    <vt:lpwstr>Microsoft Azure Information Protection</vt:lpwstr>
  </property>
  <property fmtid="{D5CDD505-2E9C-101B-9397-08002B2CF9AE}" pid="9" name="MSIP_Label_00183ae1-726f-4969-b787-1995b26b5e2f_ActionId">
    <vt:lpwstr>e576a1b3-a8c1-4aba-a3bd-e0787220981d</vt:lpwstr>
  </property>
  <property fmtid="{D5CDD505-2E9C-101B-9397-08002B2CF9AE}" pid="10" name="MSIP_Label_00183ae1-726f-4969-b787-1995b26b5e2f_Extended_MSFT_Method">
    <vt:lpwstr>Automatic</vt:lpwstr>
  </property>
  <property fmtid="{D5CDD505-2E9C-101B-9397-08002B2CF9AE}" pid="11" name="MSIP_Label_797ad33d-ed35-43c0-b526-22bc83c17deb_Enabled">
    <vt:lpwstr>True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Owner">
    <vt:lpwstr>luis.riquelmer@enel.com</vt:lpwstr>
  </property>
  <property fmtid="{D5CDD505-2E9C-101B-9397-08002B2CF9AE}" pid="14" name="MSIP_Label_797ad33d-ed35-43c0-b526-22bc83c17deb_SetDate">
    <vt:lpwstr>2021-09-01T15:45:01.1859328Z</vt:lpwstr>
  </property>
  <property fmtid="{D5CDD505-2E9C-101B-9397-08002B2CF9AE}" pid="15" name="MSIP_Label_797ad33d-ed35-43c0-b526-22bc83c17deb_Name">
    <vt:lpwstr>Not Encrypted</vt:lpwstr>
  </property>
  <property fmtid="{D5CDD505-2E9C-101B-9397-08002B2CF9AE}" pid="16" name="MSIP_Label_797ad33d-ed35-43c0-b526-22bc83c17deb_Application">
    <vt:lpwstr>Microsoft Azure Information Protection</vt:lpwstr>
  </property>
  <property fmtid="{D5CDD505-2E9C-101B-9397-08002B2CF9AE}" pid="17" name="MSIP_Label_797ad33d-ed35-43c0-b526-22bc83c17deb_ActionId">
    <vt:lpwstr>e576a1b3-a8c1-4aba-a3bd-e0787220981d</vt:lpwstr>
  </property>
  <property fmtid="{D5CDD505-2E9C-101B-9397-08002B2CF9AE}" pid="18" name="MSIP_Label_797ad33d-ed35-43c0-b526-22bc83c17deb_Parent">
    <vt:lpwstr>00183ae1-726f-4969-b787-1995b26b5e2f</vt:lpwstr>
  </property>
  <property fmtid="{D5CDD505-2E9C-101B-9397-08002B2CF9AE}" pid="19" name="MSIP_Label_797ad33d-ed35-43c0-b526-22bc83c17deb_Extended_MSFT_Method">
    <vt:lpwstr>Automatic</vt:lpwstr>
  </property>
  <property fmtid="{D5CDD505-2E9C-101B-9397-08002B2CF9AE}" pid="20" name="Sensitivity">
    <vt:lpwstr>Internal Not Encrypted</vt:lpwstr>
  </property>
  <property fmtid="{D5CDD505-2E9C-101B-9397-08002B2CF9AE}" pid="21" name="KSOProductBuildVer">
    <vt:lpwstr>1033-11.2.0.10443</vt:lpwstr>
  </property>
  <property fmtid="{D5CDD505-2E9C-101B-9397-08002B2CF9AE}" pid="22" name="ICV">
    <vt:lpwstr>9C6D2924208F4C828D86A4B934A380AD</vt:lpwstr>
  </property>
</Properties>
</file>